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059AA" w14:textId="77777777" w:rsidR="00A3758D" w:rsidRDefault="00A3758D">
      <w:pPr>
        <w:autoSpaceDE w:val="0"/>
        <w:autoSpaceDN w:val="0"/>
        <w:spacing w:after="78" w:line="220" w:lineRule="exact"/>
      </w:pPr>
    </w:p>
    <w:p w14:paraId="4BCCB88E" w14:textId="77777777" w:rsidR="00A3758D" w:rsidRPr="00BA7D10" w:rsidRDefault="00BA7D10">
      <w:pPr>
        <w:autoSpaceDE w:val="0"/>
        <w:autoSpaceDN w:val="0"/>
        <w:spacing w:after="0" w:line="230" w:lineRule="auto"/>
        <w:ind w:left="792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14:paraId="07D10BB6" w14:textId="77777777" w:rsidR="00A3758D" w:rsidRPr="00BA7D10" w:rsidRDefault="00FB11B7">
      <w:pPr>
        <w:autoSpaceDE w:val="0"/>
        <w:autoSpaceDN w:val="0"/>
        <w:spacing w:before="1390" w:after="0" w:line="230" w:lineRule="auto"/>
        <w:ind w:right="3864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……………………..</w:t>
      </w:r>
    </w:p>
    <w:p w14:paraId="79BAFCB6" w14:textId="77777777" w:rsidR="00A3758D" w:rsidRPr="00A42F19" w:rsidRDefault="00BA7D10">
      <w:pPr>
        <w:autoSpaceDE w:val="0"/>
        <w:autoSpaceDN w:val="0"/>
        <w:spacing w:before="670" w:after="0" w:line="230" w:lineRule="auto"/>
        <w:ind w:right="3890"/>
        <w:jc w:val="right"/>
        <w:rPr>
          <w:lang w:val="ru-RU"/>
        </w:rPr>
      </w:pPr>
      <w:r w:rsidRPr="00A42F19">
        <w:rPr>
          <w:rFonts w:ascii="Times New Roman" w:eastAsia="Times New Roman" w:hAnsi="Times New Roman"/>
          <w:color w:val="000000"/>
          <w:sz w:val="24"/>
          <w:lang w:val="ru-RU"/>
        </w:rPr>
        <w:t>Литературное чтение</w:t>
      </w:r>
    </w:p>
    <w:p w14:paraId="157DC9C8" w14:textId="77777777" w:rsidR="00A3758D" w:rsidRDefault="00BA7D10">
      <w:pPr>
        <w:tabs>
          <w:tab w:val="left" w:pos="6332"/>
        </w:tabs>
        <w:autoSpaceDE w:val="0"/>
        <w:autoSpaceDN w:val="0"/>
        <w:spacing w:before="1436" w:after="326" w:line="230" w:lineRule="auto"/>
        <w:ind w:left="2816"/>
      </w:pPr>
      <w:r>
        <w:rPr>
          <w:rFonts w:ascii="Times New Roman" w:eastAsia="Times New Roman" w:hAnsi="Times New Roman"/>
          <w:color w:val="000000"/>
          <w:w w:val="102"/>
          <w:sz w:val="20"/>
        </w:rPr>
        <w:t xml:space="preserve">СОГЛАСОВАНО </w:t>
      </w:r>
      <w:r>
        <w:tab/>
      </w:r>
      <w:r>
        <w:rPr>
          <w:rFonts w:ascii="Times New Roman" w:eastAsia="Times New Roman" w:hAnsi="Times New Roman"/>
          <w:color w:val="000000"/>
          <w:w w:val="102"/>
          <w:sz w:val="20"/>
        </w:rPr>
        <w:t>УТВЕРЖДЕНО</w:t>
      </w:r>
    </w:p>
    <w:tbl>
      <w:tblPr>
        <w:tblW w:w="0" w:type="auto"/>
        <w:tblInd w:w="1400" w:type="dxa"/>
        <w:tblLayout w:type="fixed"/>
        <w:tblLook w:val="04A0" w:firstRow="1" w:lastRow="0" w:firstColumn="1" w:lastColumn="0" w:noHBand="0" w:noVBand="1"/>
      </w:tblPr>
      <w:tblGrid>
        <w:gridCol w:w="3880"/>
        <w:gridCol w:w="3380"/>
      </w:tblGrid>
      <w:tr w:rsidR="00A3758D" w14:paraId="35D319FA" w14:textId="77777777">
        <w:trPr>
          <w:trHeight w:hRule="exact" w:val="958"/>
        </w:trPr>
        <w:tc>
          <w:tcPr>
            <w:tcW w:w="3880" w:type="dxa"/>
            <w:tcMar>
              <w:left w:w="0" w:type="dxa"/>
              <w:right w:w="0" w:type="dxa"/>
            </w:tcMar>
          </w:tcPr>
          <w:p w14:paraId="15B2B448" w14:textId="77777777" w:rsidR="00A3758D" w:rsidRDefault="00BA7D10">
            <w:pPr>
              <w:autoSpaceDE w:val="0"/>
              <w:autoSpaceDN w:val="0"/>
              <w:spacing w:before="60" w:after="0" w:line="286" w:lineRule="auto"/>
              <w:ind w:left="1416" w:right="1008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""    г.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14:paraId="03BAF199" w14:textId="77777777" w:rsidR="00A3758D" w:rsidRDefault="00BA7D10">
            <w:pPr>
              <w:autoSpaceDE w:val="0"/>
              <w:autoSpaceDN w:val="0"/>
              <w:spacing w:before="60" w:after="0" w:line="286" w:lineRule="auto"/>
              <w:ind w:left="1052" w:right="86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______________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""   г.</w:t>
            </w:r>
          </w:p>
        </w:tc>
      </w:tr>
    </w:tbl>
    <w:p w14:paraId="7E9869C7" w14:textId="77777777" w:rsidR="00A3758D" w:rsidRPr="00FD5234" w:rsidRDefault="00BA7D10">
      <w:pPr>
        <w:autoSpaceDE w:val="0"/>
        <w:autoSpaceDN w:val="0"/>
        <w:spacing w:before="978" w:after="0" w:line="262" w:lineRule="auto"/>
        <w:ind w:left="3024" w:right="3600"/>
        <w:jc w:val="center"/>
        <w:rPr>
          <w:lang w:val="ru-RU"/>
        </w:rPr>
      </w:pPr>
      <w:r w:rsidRPr="00FD5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РАБОЧАЯ ПРОГРАММА </w:t>
      </w:r>
      <w:r w:rsidRPr="00FD5234">
        <w:rPr>
          <w:lang w:val="ru-RU"/>
        </w:rPr>
        <w:br/>
      </w:r>
      <w:r w:rsidRPr="00FD5234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FD523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2392525)</w:t>
      </w:r>
    </w:p>
    <w:p w14:paraId="381EEEF4" w14:textId="77777777" w:rsidR="00A3758D" w:rsidRPr="00FD5234" w:rsidRDefault="00BA7D10">
      <w:pPr>
        <w:autoSpaceDE w:val="0"/>
        <w:autoSpaceDN w:val="0"/>
        <w:spacing w:before="166" w:after="0" w:line="262" w:lineRule="auto"/>
        <w:ind w:left="3312" w:right="3744"/>
        <w:jc w:val="center"/>
        <w:rPr>
          <w:lang w:val="ru-RU"/>
        </w:rPr>
      </w:pPr>
      <w:r w:rsidRPr="00FD5234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учебного </w:t>
      </w:r>
      <w:proofErr w:type="gramStart"/>
      <w:r w:rsidRPr="00FD5234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  <w:r w:rsidRPr="00FD5234">
        <w:rPr>
          <w:lang w:val="ru-RU"/>
        </w:rPr>
        <w:br/>
      </w:r>
      <w:r w:rsidRPr="00FD5234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proofErr w:type="gramEnd"/>
      <w:r w:rsidRPr="00FD5234">
        <w:rPr>
          <w:rFonts w:ascii="Times New Roman" w:eastAsia="Times New Roman" w:hAnsi="Times New Roman"/>
          <w:color w:val="000000"/>
          <w:sz w:val="24"/>
          <w:lang w:val="ru-RU"/>
        </w:rPr>
        <w:t>Литературное чтение»</w:t>
      </w:r>
    </w:p>
    <w:p w14:paraId="15C1E3A1" w14:textId="77777777" w:rsidR="00A3758D" w:rsidRPr="00BA7D10" w:rsidRDefault="00BA7D10">
      <w:pPr>
        <w:autoSpaceDE w:val="0"/>
        <w:autoSpaceDN w:val="0"/>
        <w:spacing w:before="670" w:after="0" w:line="262" w:lineRule="auto"/>
        <w:ind w:left="2160" w:right="2592"/>
        <w:jc w:val="center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для 4 класса начального общего образования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на 2022-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2023  учебный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год</w:t>
      </w:r>
    </w:p>
    <w:p w14:paraId="4A465AEC" w14:textId="77777777" w:rsidR="00A3758D" w:rsidRPr="00BA7D10" w:rsidRDefault="00BA7D10">
      <w:pPr>
        <w:autoSpaceDE w:val="0"/>
        <w:autoSpaceDN w:val="0"/>
        <w:spacing w:before="2112" w:after="0" w:line="262" w:lineRule="auto"/>
        <w:ind w:left="6740" w:hanging="1728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Составит</w:t>
      </w:r>
      <w:r w:rsidR="00FB11B7">
        <w:rPr>
          <w:rFonts w:ascii="Times New Roman" w:eastAsia="Times New Roman" w:hAnsi="Times New Roman"/>
          <w:color w:val="000000"/>
          <w:sz w:val="24"/>
          <w:lang w:val="ru-RU"/>
        </w:rPr>
        <w:t>ель: ……………………</w:t>
      </w:r>
      <w:proofErr w:type="gramStart"/>
      <w:r w:rsidR="00FB11B7">
        <w:rPr>
          <w:rFonts w:ascii="Times New Roman" w:eastAsia="Times New Roman" w:hAnsi="Times New Roman"/>
          <w:color w:val="000000"/>
          <w:sz w:val="24"/>
          <w:lang w:val="ru-RU"/>
        </w:rPr>
        <w:t>…….</w:t>
      </w:r>
      <w:proofErr w:type="gramEnd"/>
      <w:r w:rsidR="00FB11B7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14:paraId="081AFBDC" w14:textId="77777777" w:rsidR="00A3758D" w:rsidRPr="00BA7D10" w:rsidRDefault="00FB11B7">
      <w:pPr>
        <w:autoSpaceDE w:val="0"/>
        <w:autoSpaceDN w:val="0"/>
        <w:spacing w:before="2830" w:after="0" w:line="230" w:lineRule="auto"/>
        <w:ind w:right="443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……..</w:t>
      </w:r>
      <w:r w:rsidR="00BA7D10"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14:paraId="0E3CDE86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880" w:bottom="504" w:left="1440" w:header="720" w:footer="720" w:gutter="0"/>
          <w:cols w:space="720" w:equalWidth="0">
            <w:col w:w="9580" w:space="0"/>
          </w:cols>
          <w:docGrid w:linePitch="360"/>
        </w:sectPr>
      </w:pPr>
    </w:p>
    <w:p w14:paraId="5031659D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121414F3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27746ABF" w14:textId="77777777" w:rsidR="00A3758D" w:rsidRPr="00BA7D10" w:rsidRDefault="00BA7D10">
      <w:pPr>
        <w:autoSpaceDE w:val="0"/>
        <w:autoSpaceDN w:val="0"/>
        <w:spacing w:before="346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учебного предмета «Литературное чтение» для обучающихся 4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сформулированные в Примерной программе воспитания.</w:t>
      </w:r>
    </w:p>
    <w:p w14:paraId="382FEB44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"ЛИТЕРАТУРНОЕ ЧТЕНИЕ"</w:t>
      </w:r>
    </w:p>
    <w:p w14:paraId="21616D4A" w14:textId="77777777" w:rsidR="00A3758D" w:rsidRPr="00BA7D10" w:rsidRDefault="00BA7D10">
      <w:pPr>
        <w:autoSpaceDE w:val="0"/>
        <w:autoSpaceDN w:val="0"/>
        <w:spacing w:before="192" w:after="0" w:line="286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31AA84B4" w14:textId="77777777" w:rsidR="00A3758D" w:rsidRPr="00BA7D10" w:rsidRDefault="00BA7D10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75B1B88A" w14:textId="77777777" w:rsidR="00A3758D" w:rsidRPr="00BA7D10" w:rsidRDefault="00BA7D10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В основу отбора произведений положены </w:t>
      </w: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общедидактические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литературной  грамотности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младшего  школьника, а также возможность достижения </w:t>
      </w: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3E018D74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 </w:t>
      </w:r>
      <w:r w:rsidRPr="00BA7D10">
        <w:rPr>
          <w:lang w:val="ru-RU"/>
        </w:rPr>
        <w:tab/>
      </w:r>
      <w:r w:rsidR="00792495">
        <w:rPr>
          <w:lang w:val="ru-RU"/>
        </w:rPr>
        <w:t xml:space="preserve">В соответствии с региональным Учебным планом на изучение литературного чтения в 4 </w:t>
      </w:r>
      <w:proofErr w:type="gramStart"/>
      <w:r w:rsidR="00792495">
        <w:rPr>
          <w:lang w:val="ru-RU"/>
        </w:rPr>
        <w:t xml:space="preserve">классе </w:t>
      </w:r>
      <w:r w:rsidR="00BA543A">
        <w:rPr>
          <w:rFonts w:ascii="Times New Roman" w:eastAsia="Times New Roman" w:hAnsi="Times New Roman"/>
          <w:color w:val="000000"/>
          <w:sz w:val="24"/>
          <w:lang w:val="ru-RU"/>
        </w:rPr>
        <w:t xml:space="preserve"> отводится</w:t>
      </w:r>
      <w:proofErr w:type="gramEnd"/>
      <w:r w:rsidR="00BA543A">
        <w:rPr>
          <w:rFonts w:ascii="Times New Roman" w:eastAsia="Times New Roman" w:hAnsi="Times New Roman"/>
          <w:color w:val="000000"/>
          <w:sz w:val="24"/>
          <w:lang w:val="ru-RU"/>
        </w:rPr>
        <w:t xml:space="preserve"> 68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ч</w:t>
      </w:r>
      <w:r w:rsidR="00BA543A">
        <w:rPr>
          <w:rFonts w:ascii="Times New Roman" w:eastAsia="Times New Roman" w:hAnsi="Times New Roman"/>
          <w:color w:val="000000"/>
          <w:sz w:val="24"/>
          <w:lang w:val="ru-RU"/>
        </w:rPr>
        <w:t>асов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14:paraId="5C9C76C7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"ЛИТЕРАТУРНОЕ ЧТЕНИЕ"</w:t>
      </w:r>
    </w:p>
    <w:p w14:paraId="79858FC0" w14:textId="77777777" w:rsidR="00A3758D" w:rsidRPr="00BA7D10" w:rsidRDefault="00BA7D10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Приоритетная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</w:p>
    <w:p w14:paraId="13E8A254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EA82171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7317DD57" w14:textId="77777777" w:rsidR="00A3758D" w:rsidRPr="00BA7D10" w:rsidRDefault="00BA7D10">
      <w:pPr>
        <w:autoSpaceDE w:val="0"/>
        <w:autoSpaceDN w:val="0"/>
        <w:spacing w:after="0" w:line="271" w:lineRule="auto"/>
        <w:ind w:right="576"/>
        <w:rPr>
          <w:lang w:val="ru-RU"/>
        </w:rPr>
      </w:pP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предметных и универсальных действий в процессе изучения </w:t>
      </w:r>
      <w:proofErr w:type="spellStart"/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предмета«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Литературное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чтение» станут фундаментом обучения в основном звене школы, а также будут востребованы в жизни.</w:t>
      </w:r>
    </w:p>
    <w:p w14:paraId="75934505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2DCBB8BE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</w:t>
      </w:r>
    </w:p>
    <w:p w14:paraId="7B7B287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достижение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необходимого для продолжения образования уровня общего речевого развития;</w:t>
      </w:r>
    </w:p>
    <w:p w14:paraId="3ECC3619" w14:textId="77777777" w:rsidR="00A3758D" w:rsidRPr="00BA7D10" w:rsidRDefault="00BA7D10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B44210B" w14:textId="77777777" w:rsidR="00A3758D" w:rsidRPr="00BA7D10" w:rsidRDefault="00BA7D10">
      <w:pPr>
        <w:autoSpaceDE w:val="0"/>
        <w:autoSpaceDN w:val="0"/>
        <w:spacing w:before="192" w:after="0" w:line="262" w:lineRule="auto"/>
        <w:ind w:left="420" w:right="432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первоначальное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представление о многообразии жанров художественных произведений и произведений устного народного творчества;</w:t>
      </w:r>
    </w:p>
    <w:p w14:paraId="3FB4732B" w14:textId="77777777" w:rsidR="00A3758D" w:rsidRPr="00BA7D10" w:rsidRDefault="00BA7D10">
      <w:pPr>
        <w:autoSpaceDE w:val="0"/>
        <w:autoSpaceDN w:val="0"/>
        <w:spacing w:before="190" w:after="0" w:line="286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(сравнение, эпитет, олицетворение);</w:t>
      </w:r>
    </w:p>
    <w:p w14:paraId="08B3201A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овладение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5AE33300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14:paraId="5928719F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7F9BCCCE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170CF832" w14:textId="77777777" w:rsidR="00A3758D" w:rsidRPr="00BA7D10" w:rsidRDefault="00BA7D10">
      <w:pPr>
        <w:autoSpaceDE w:val="0"/>
        <w:autoSpaceDN w:val="0"/>
        <w:spacing w:before="346" w:after="0" w:line="27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О Родине, героические страницы истории.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Х и ХХ веков (по выбору, не менее четырёх,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например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произведения И. С. Никитина, Н. М.  Языкова, С. Т.  Романовского, А. Т.  Твардовского, М. </w:t>
      </w:r>
    </w:p>
    <w:p w14:paraId="679A454B" w14:textId="77777777" w:rsidR="00A3758D" w:rsidRPr="00BA7D10" w:rsidRDefault="00BA7D10">
      <w:pPr>
        <w:autoSpaceDE w:val="0"/>
        <w:autoSpaceDN w:val="0"/>
        <w:spacing w:before="70" w:after="0" w:line="286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М. Пришвина, С. Д. Дрожжина, В. М. </w:t>
      </w: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Пескова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Отечества  в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литературе 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 Осознание понятия: поступок, подвиг.</w:t>
      </w:r>
    </w:p>
    <w:p w14:paraId="246131C1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войны.</w:t>
      </w:r>
    </w:p>
    <w:p w14:paraId="3FBE74FB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Фольклор (устное народное творчество)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Фольклор как народная духовная культура (произведения по выбору). Многообразие видов фольклора: словесный, музыкальный, обрядовый (календарный).</w:t>
      </w:r>
    </w:p>
    <w:p w14:paraId="089AA00C" w14:textId="77777777" w:rsidR="00A3758D" w:rsidRPr="00BA7D10" w:rsidRDefault="00BA7D10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Культурное значение фольклора для появления художественной литературы. Малые жанры фольклора (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назначение,   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сравнение,   классификация).   Собиратели   фольклора (А. Н. Афанасьев, В.</w:t>
      </w:r>
    </w:p>
    <w:p w14:paraId="2EFA9E30" w14:textId="77777777" w:rsidR="00A3758D" w:rsidRPr="00BA7D10" w:rsidRDefault="00BA7D10">
      <w:pPr>
        <w:autoSpaceDE w:val="0"/>
        <w:autoSpaceDN w:val="0"/>
        <w:spacing w:before="70" w:after="0" w:line="271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5F936942" w14:textId="77777777" w:rsidR="00A3758D" w:rsidRPr="00BA7D10" w:rsidRDefault="00BA7D10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Круг чтения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качествами  обладал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).  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Средства  художественной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14:paraId="3539F04E" w14:textId="77777777" w:rsidR="00A3758D" w:rsidRPr="00BA7D10" w:rsidRDefault="00BA7D10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А. С. Пушкина.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олицетворение, метафора). Круг чтения: литературные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сказки  А.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С. 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Пушкина  в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стихах:  «Сказка  о  мёртвой царевне и о семи богатырях». Фольклорная основа авторской сказки. Положительные и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отрицательные герои, волшебные помощники, язык авторской сказки.</w:t>
      </w:r>
    </w:p>
    <w:p w14:paraId="0AC4A653" w14:textId="77777777" w:rsidR="00A3758D" w:rsidRPr="00BA7D10" w:rsidRDefault="00BA7D10">
      <w:pPr>
        <w:autoSpaceDE w:val="0"/>
        <w:autoSpaceDN w:val="0"/>
        <w:spacing w:before="190" w:after="0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Творчество И. А. Крылова.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Хемницера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352D644B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М. Ю. Лермонтова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</w:t>
      </w:r>
    </w:p>
    <w:p w14:paraId="296D562F" w14:textId="77777777" w:rsidR="00A3758D" w:rsidRPr="00BA7D10" w:rsidRDefault="00BA7D10">
      <w:pPr>
        <w:autoSpaceDE w:val="0"/>
        <w:autoSpaceDN w:val="0"/>
        <w:spacing w:before="70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Переносное значение   слов   в   метафоре. Метафора   в   стихотворениях М. Ю. Лермонтова.</w:t>
      </w:r>
    </w:p>
    <w:p w14:paraId="629000BF" w14:textId="77777777" w:rsidR="00A3758D" w:rsidRPr="00BA7D10" w:rsidRDefault="00BA7D10">
      <w:pPr>
        <w:autoSpaceDE w:val="0"/>
        <w:autoSpaceDN w:val="0"/>
        <w:spacing w:before="190" w:after="0" w:line="271" w:lineRule="auto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Литературная сказка.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Тематика авторских стихотворных сказок (две-три по выбору). Герои литературных сказок (произведения   М.  Ю.  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Лермонтова,   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П.  П. 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Ершова,   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П. П. Бажова, С. Т. Аксакова, С.  Я.  Маршака и др.). Связь литературной сказки с фольклорной: народная речь —</w:t>
      </w:r>
    </w:p>
    <w:p w14:paraId="497977A7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40" w:bottom="372" w:left="666" w:header="720" w:footer="720" w:gutter="0"/>
          <w:cols w:space="720" w:equalWidth="0">
            <w:col w:w="10594" w:space="0"/>
          </w:cols>
          <w:docGrid w:linePitch="360"/>
        </w:sectPr>
      </w:pPr>
    </w:p>
    <w:p w14:paraId="53F01A75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3D33DDB6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особенность авторской сказки. Иллюстрации в сказке: назначение, особенности.</w:t>
      </w:r>
    </w:p>
    <w:p w14:paraId="09CD557A" w14:textId="77777777" w:rsidR="00A3758D" w:rsidRPr="00BA7D10" w:rsidRDefault="00BA7D10">
      <w:pPr>
        <w:autoSpaceDE w:val="0"/>
        <w:autoSpaceDN w:val="0"/>
        <w:spacing w:before="190" w:after="0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Картины природы в творчестве поэтов и писателей Х</w:t>
      </w:r>
      <w:r>
        <w:rPr>
          <w:rFonts w:ascii="Times New Roman" w:eastAsia="Times New Roman" w:hAnsi="Times New Roman"/>
          <w:i/>
          <w:color w:val="000000"/>
          <w:sz w:val="24"/>
        </w:rPr>
        <w:t>I</w:t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Х— ХХ веков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Лирика,  лирические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произведения  как 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  А.  Баратынский, Ф.  И.  Тютчев, А.  А.  Фет, Н.  А. </w:t>
      </w:r>
    </w:p>
    <w:p w14:paraId="2554F24D" w14:textId="77777777" w:rsidR="00A3758D" w:rsidRPr="00BA7D10" w:rsidRDefault="00BA7D10">
      <w:pPr>
        <w:autoSpaceDE w:val="0"/>
        <w:autoSpaceDN w:val="0"/>
        <w:spacing w:before="70" w:after="0" w:line="281" w:lineRule="auto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Некрасов,  И.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А.  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Бунин,  А.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А.  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Блок,  К.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Д.   Бальмонт, М. И. Цветаева и др.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46E04AAA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92" w:after="0" w:line="262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Творчество Л. Н. Толстого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</w:t>
      </w:r>
    </w:p>
    <w:p w14:paraId="259D3BAB" w14:textId="77777777" w:rsidR="00A3758D" w:rsidRPr="00BA7D10" w:rsidRDefault="00BA7D10">
      <w:pPr>
        <w:autoSpaceDE w:val="0"/>
        <w:autoSpaceDN w:val="0"/>
        <w:spacing w:before="70" w:after="0" w:line="27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Значение реальных жизненных ситуаций в создании рассказа, повести. Отрывки из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14:paraId="1C06D5C8" w14:textId="77777777" w:rsidR="00A3758D" w:rsidRPr="00BA7D10" w:rsidRDefault="00BA7D10">
      <w:pPr>
        <w:autoSpaceDE w:val="0"/>
        <w:autoSpaceDN w:val="0"/>
        <w:spacing w:before="190" w:after="0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животных и родной природе.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Взаимоотношения человека и животных, защита и охрана природы — тема произведений литературы. Круг чтения (не менее трёх авторов):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на  примере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произведений  А. И.  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Куприна,  В.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П.   Астафьева, К. Г. Паустовско</w:t>
      </w:r>
      <w:r w:rsidR="004B1469">
        <w:rPr>
          <w:rFonts w:ascii="Times New Roman" w:eastAsia="Times New Roman" w:hAnsi="Times New Roman"/>
          <w:color w:val="000000"/>
          <w:sz w:val="24"/>
          <w:lang w:val="ru-RU"/>
        </w:rPr>
        <w:t xml:space="preserve">го, М. М. </w:t>
      </w:r>
      <w:proofErr w:type="gramStart"/>
      <w:r w:rsidR="004B1469">
        <w:rPr>
          <w:rFonts w:ascii="Times New Roman" w:eastAsia="Times New Roman" w:hAnsi="Times New Roman"/>
          <w:color w:val="000000"/>
          <w:sz w:val="24"/>
          <w:lang w:val="ru-RU"/>
        </w:rPr>
        <w:t xml:space="preserve">Пришвина,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и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др.</w:t>
      </w:r>
    </w:p>
    <w:p w14:paraId="4D441825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Произведения о детях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Тематика произведений о детях, их жизни, играх и занятиях,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взаимоотношениях со взрослыми и сверстниками (на примере произведений не менее трёх авторов): А.  П.  Чехова, Б.  С.  Житкова, Н. 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14:paraId="485F3003" w14:textId="77777777" w:rsidR="00A3758D" w:rsidRPr="00BA7D10" w:rsidRDefault="00BA7D10">
      <w:pPr>
        <w:autoSpaceDE w:val="0"/>
        <w:autoSpaceDN w:val="0"/>
        <w:spacing w:before="190" w:after="0" w:line="271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Пьеса.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Знакомство с новым жанром — пьесой-сказкой.  Пьеса — произведение литературы и театрального искусства (одна по выбору). Пьеса как </w:t>
      </w: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жанр  драматического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произведения. Пьеса и сказка: драматическое и эпическое произведения. Авторские ремарки: назначение, содержание.</w:t>
      </w:r>
    </w:p>
    <w:p w14:paraId="06C1C480" w14:textId="77777777" w:rsidR="00A3758D" w:rsidRPr="00BA7D10" w:rsidRDefault="00BA7D10">
      <w:pPr>
        <w:autoSpaceDE w:val="0"/>
        <w:autoSpaceDN w:val="0"/>
        <w:spacing w:before="190" w:after="0" w:line="278" w:lineRule="auto"/>
        <w:ind w:right="432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Юмористические произведения.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Круг чтения (не менее двух произведений по выбору): юмористические произведения на примере рассказов М. М. Зощенко, В.  Ю. Драгунского, Н. Н. Носова, В. В. </w:t>
      </w: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Голявкина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529C1B12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 w:firstLine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Зарубежная литература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. Расширение круга чтения произведений зарубежных писателей. Литературные сказки Ш. Перро, Х.-К. Андерсена, братьев Гримм, Э. Т. А. Гофмана, Т. </w:t>
      </w: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Янссон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 (по выбору). Приключенческая литература: произведения Дж. Свифта, Марка Твена. </w:t>
      </w:r>
    </w:p>
    <w:p w14:paraId="49C760B3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Библиографическая  культура</w:t>
      </w:r>
      <w:proofErr w:type="gramEnd"/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  (работа   с   детской   книгой и справочной литературой)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. Польза чтения и книги: книга — друг и учитель. Правила читателя и способы выбора книги (тематический, систематический   каталог). Виды  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00D580BB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668" w:bottom="968" w:left="666" w:header="720" w:footer="720" w:gutter="0"/>
          <w:cols w:space="720" w:equalWidth="0">
            <w:col w:w="10566" w:space="0"/>
          </w:cols>
          <w:docGrid w:linePitch="360"/>
        </w:sectPr>
      </w:pPr>
    </w:p>
    <w:p w14:paraId="19B84746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4D930AE4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1D15B698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литературного чтения в 4 классе направлено на достижение обучающимися личностных, </w:t>
      </w: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14:paraId="650A9446" w14:textId="77777777" w:rsidR="00A3758D" w:rsidRPr="00BA7D10" w:rsidRDefault="00BA7D10">
      <w:pPr>
        <w:autoSpaceDE w:val="0"/>
        <w:autoSpaceDN w:val="0"/>
        <w:spacing w:before="26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61E71DF7" w14:textId="77777777" w:rsidR="00A3758D" w:rsidRPr="00BA7D10" w:rsidRDefault="00BA7D10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</w:t>
      </w:r>
      <w:r w:rsidR="00FB11B7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7A757314" w14:textId="77777777" w:rsidR="00A3758D" w:rsidRPr="00BA7D10" w:rsidRDefault="00BA7D10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Гражданско-патриотическое воспитание:</w:t>
      </w:r>
    </w:p>
    <w:p w14:paraId="06CCCB1E" w14:textId="77777777" w:rsidR="00A3758D" w:rsidRPr="00BA7D10" w:rsidRDefault="00BA7D10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становление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7998F352" w14:textId="77777777" w:rsidR="00A3758D" w:rsidRPr="00BA7D10" w:rsidRDefault="00BA7D10">
      <w:pPr>
        <w:autoSpaceDE w:val="0"/>
        <w:autoSpaceDN w:val="0"/>
        <w:spacing w:before="190" w:after="0"/>
        <w:ind w:left="420"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7BBB7E2E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62E4B267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Духовно-нравственное воспитание:</w:t>
      </w:r>
    </w:p>
    <w:p w14:paraId="7A9D17D2" w14:textId="77777777" w:rsidR="00A3758D" w:rsidRPr="00BA7D10" w:rsidRDefault="00BA7D10">
      <w:pPr>
        <w:autoSpaceDE w:val="0"/>
        <w:autoSpaceDN w:val="0"/>
        <w:spacing w:before="178" w:after="0"/>
        <w:ind w:left="420" w:right="7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освоение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77A7BD89" w14:textId="77777777" w:rsidR="00A3758D" w:rsidRPr="00BA7D10" w:rsidRDefault="00BA7D10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этических понятий, оценка поведения и поступков персонажей художественных произведений в ситуации нравственного выбора;</w:t>
      </w:r>
    </w:p>
    <w:p w14:paraId="791F207C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выражение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3A2E2EA8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неприятие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любых форм поведения, направленных на причинение физического и морального вреда другим людям </w:t>
      </w:r>
    </w:p>
    <w:p w14:paraId="18C0B561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Эстетическое воспитание:</w:t>
      </w:r>
    </w:p>
    <w:p w14:paraId="33FB159E" w14:textId="77777777" w:rsidR="00A3758D" w:rsidRPr="00BA7D10" w:rsidRDefault="00BA7D10">
      <w:pPr>
        <w:autoSpaceDE w:val="0"/>
        <w:autoSpaceDN w:val="0"/>
        <w:spacing w:before="178" w:after="0"/>
        <w:ind w:left="420" w:right="288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проявление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42791DE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 эстетического  опыта  слушания,  чтения и эмоционально-эстетической оценки</w:t>
      </w:r>
    </w:p>
    <w:p w14:paraId="3B7CCFAE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3E3818DB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p w14:paraId="091E70D0" w14:textId="77777777" w:rsidR="00A3758D" w:rsidRPr="00BA7D10" w:rsidRDefault="00BA7D10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произведений фольклора и художественной литературы;</w:t>
      </w:r>
    </w:p>
    <w:p w14:paraId="6FDA9A93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понимание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образного языка художественных произведений, выразительных средств, создающих художественный образ.</w:t>
      </w:r>
    </w:p>
    <w:p w14:paraId="3068F064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Физическое воспитание, формирование культуры здоровья эмоционального благополучия:</w:t>
      </w:r>
    </w:p>
    <w:p w14:paraId="44DAF0E3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соблюдение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  здорового  и  безопасного  (для  себя и других людей) образа жизни в окружающей среде (в том числе информационной);</w:t>
      </w:r>
    </w:p>
    <w:p w14:paraId="1E58160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бережное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отношение к физическому и психическому здоровью.</w:t>
      </w:r>
    </w:p>
    <w:p w14:paraId="3451AAB0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Трудовое воспитание:</w:t>
      </w:r>
    </w:p>
    <w:p w14:paraId="3C0DF8DB" w14:textId="77777777" w:rsidR="00A3758D" w:rsidRPr="00BA7D10" w:rsidRDefault="00BA7D10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F10B801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Экологическое воспитание:</w:t>
      </w:r>
    </w:p>
    <w:p w14:paraId="3F700562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бережное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отношение к природе, осознание проблем взаимоотношений человека и животных, отражённых в литературных произведениях;</w:t>
      </w:r>
    </w:p>
    <w:p w14:paraId="478B66BB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неприятие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действий, приносящих ей вред.</w:t>
      </w:r>
    </w:p>
    <w:p w14:paraId="49F0DD83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14:paraId="386ED2AB" w14:textId="77777777" w:rsidR="00A3758D" w:rsidRPr="00BA7D10" w:rsidRDefault="00BA7D10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ориентация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E94A910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овладение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смысловым чтением для решения различного уровня учебных и жизненных задач;</w:t>
      </w:r>
    </w:p>
    <w:p w14:paraId="78269477" w14:textId="77777777" w:rsidR="00A3758D" w:rsidRPr="00BA7D10" w:rsidRDefault="00BA7D10">
      <w:pPr>
        <w:autoSpaceDE w:val="0"/>
        <w:autoSpaceDN w:val="0"/>
        <w:spacing w:before="190" w:after="0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потребность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7B1A8845" w14:textId="77777777" w:rsidR="00A3758D" w:rsidRPr="00BA7D10" w:rsidRDefault="00BA7D10">
      <w:pPr>
        <w:autoSpaceDE w:val="0"/>
        <w:autoSpaceDN w:val="0"/>
        <w:spacing w:before="32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43EAC6C3" w14:textId="77777777" w:rsidR="00A3758D" w:rsidRPr="00BA7D10" w:rsidRDefault="00BA7D10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20D7FEE2" w14:textId="77777777" w:rsidR="00A3758D" w:rsidRPr="00BA7D10" w:rsidRDefault="00BA7D10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базовые логические действия:</w:t>
      </w:r>
    </w:p>
    <w:p w14:paraId="1959E7FD" w14:textId="77777777" w:rsidR="00A3758D" w:rsidRPr="00BA7D10" w:rsidRDefault="00BA7D10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сравнивать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29259E1E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объединять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произведения по жанру, авторской принадлежности;</w:t>
      </w:r>
    </w:p>
    <w:p w14:paraId="232FAA22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определять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существенный признак для классификации, классифицировать произведения по темам, жанрам и видам;</w:t>
      </w:r>
    </w:p>
    <w:p w14:paraId="769EADE5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находить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предложенному алгоритму;</w:t>
      </w:r>
    </w:p>
    <w:p w14:paraId="40821856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выявлять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недостаток информации для решения учебной (практической) задачи на основе предложенного алгоритма;</w:t>
      </w:r>
    </w:p>
    <w:p w14:paraId="59EC75AE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причинно-следственные связи в сюжете фольклорного и художественного</w:t>
      </w:r>
    </w:p>
    <w:p w14:paraId="5F6B7744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14:paraId="38CB4A7D" w14:textId="77777777" w:rsidR="00A3758D" w:rsidRPr="00BA7D10" w:rsidRDefault="00A3758D">
      <w:pPr>
        <w:autoSpaceDE w:val="0"/>
        <w:autoSpaceDN w:val="0"/>
        <w:spacing w:after="90" w:line="220" w:lineRule="exact"/>
        <w:rPr>
          <w:lang w:val="ru-RU"/>
        </w:rPr>
      </w:pPr>
    </w:p>
    <w:p w14:paraId="69F56EA1" w14:textId="77777777" w:rsidR="00A3758D" w:rsidRPr="00BA7D10" w:rsidRDefault="00BA7D10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</w:t>
      </w:r>
      <w:proofErr w:type="gramStart"/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действия: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предложенных учителем вопросов;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с помощью учителя цель, планировать изменения объекта, ситуации;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предложенных критериев);</w:t>
      </w:r>
    </w:p>
    <w:p w14:paraId="07A212CC" w14:textId="77777777" w:rsidR="00A3758D" w:rsidRPr="00BA7D10" w:rsidRDefault="00BA7D10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особенностей  объекта  изучения и связей между объектами (часть — целое, причина —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следствие);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проведённого наблюдения (опыта, классификации, сравнения, исследования);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или сходных ситуациях;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выбирать источник получения информации;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представленную в явном виде;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предложенного учителем способа её проверки;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информационной безопасности при поиске информации в сети Интернет;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соответствии с учебной задачей;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создавать схемы, таблицы для представления информации.</w:t>
      </w:r>
    </w:p>
    <w:p w14:paraId="6FB7DCB2" w14:textId="77777777" w:rsidR="00A3758D" w:rsidRPr="00BA7D10" w:rsidRDefault="00BA7D10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универсальные учебные действия: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условиями общения в знакомой среде;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дискуссии;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корректно и аргументированно высказывать своё мнение;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строить речевое высказывание в соответствии с поставленной задачей;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создавать устные и письменные тексты (описание, рассуждение, повествование);</w:t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выступления;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подбирать иллюстративный материал (рисунки, фото, плакаты) к тексту выступления.</w:t>
      </w:r>
    </w:p>
    <w:p w14:paraId="7B9A8887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</w:p>
    <w:p w14:paraId="7274AA96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00C12CF7" w14:textId="77777777" w:rsidR="00A3758D" w:rsidRPr="00BA7D10" w:rsidRDefault="00BA7D10">
      <w:pPr>
        <w:tabs>
          <w:tab w:val="left" w:pos="180"/>
        </w:tabs>
        <w:autoSpaceDE w:val="0"/>
        <w:autoSpaceDN w:val="0"/>
        <w:spacing w:after="0" w:line="271" w:lineRule="auto"/>
        <w:rPr>
          <w:lang w:val="ru-RU"/>
        </w:rPr>
      </w:pP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начальной школе у обучающегося формируются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универсальные учебные действия: </w:t>
      </w:r>
      <w:r w:rsidRPr="00BA7D10">
        <w:rPr>
          <w:lang w:val="ru-RU"/>
        </w:rPr>
        <w:br/>
      </w:r>
      <w:r w:rsidRPr="00BA7D10">
        <w:rPr>
          <w:lang w:val="ru-RU"/>
        </w:rPr>
        <w:tab/>
      </w: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0DE6A593" w14:textId="77777777" w:rsidR="00A3758D" w:rsidRPr="00BA7D10" w:rsidRDefault="00BA7D1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планировать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 по решению учебной задачи для получения результата;</w:t>
      </w:r>
    </w:p>
    <w:p w14:paraId="646AA176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выстраивать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последовательность выбранных действий;</w:t>
      </w:r>
    </w:p>
    <w:p w14:paraId="69C125E3" w14:textId="77777777" w:rsidR="00A3758D" w:rsidRPr="00BA7D10" w:rsidRDefault="00BA7D10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i/>
          <w:color w:val="000000"/>
          <w:sz w:val="24"/>
          <w:lang w:val="ru-RU"/>
        </w:rPr>
        <w:t>самоконтроль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14:paraId="31D75AEB" w14:textId="77777777" w:rsidR="00A3758D" w:rsidRPr="00BA7D10" w:rsidRDefault="00BA7D10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причины успеха/неудач учебной деятельности;</w:t>
      </w:r>
    </w:p>
    <w:p w14:paraId="2DC7C0F7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корректировать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 учебные действия для преодоления ошибок.</w:t>
      </w:r>
    </w:p>
    <w:p w14:paraId="6342842B" w14:textId="77777777" w:rsidR="00A3758D" w:rsidRPr="00BA7D10" w:rsidRDefault="00BA7D10">
      <w:pPr>
        <w:autoSpaceDE w:val="0"/>
        <w:autoSpaceDN w:val="0"/>
        <w:spacing w:before="324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09D5478E" w14:textId="77777777" w:rsidR="00A3758D" w:rsidRPr="00BA7D10" w:rsidRDefault="00BA7D10">
      <w:pPr>
        <w:autoSpaceDE w:val="0"/>
        <w:autoSpaceDN w:val="0"/>
        <w:spacing w:before="228" w:after="0" w:line="271" w:lineRule="auto"/>
        <w:ind w:left="420" w:right="432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626D592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принимать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ADC2AB7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проявлять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руководить, выполнять поручения, подчиняться;</w:t>
      </w:r>
    </w:p>
    <w:p w14:paraId="5B5F7ECD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выполнять свою часть работы;</w:t>
      </w:r>
    </w:p>
    <w:p w14:paraId="799073E2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оценивать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свой вклад в общий результат;</w:t>
      </w:r>
    </w:p>
    <w:p w14:paraId="35BA9725" w14:textId="77777777" w:rsidR="00A3758D" w:rsidRPr="00BA7D10" w:rsidRDefault="00BA7D10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выполнять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совместные проектные задания с опорой на предложенные образцы.</w:t>
      </w:r>
    </w:p>
    <w:p w14:paraId="52452B99" w14:textId="77777777" w:rsidR="00A3758D" w:rsidRPr="00BA7D10" w:rsidRDefault="00BA7D10">
      <w:pPr>
        <w:autoSpaceDE w:val="0"/>
        <w:autoSpaceDN w:val="0"/>
        <w:spacing w:before="32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42A67F86" w14:textId="77777777" w:rsidR="00A3758D" w:rsidRPr="00BA7D10" w:rsidRDefault="00BA7D10">
      <w:pPr>
        <w:autoSpaceDE w:val="0"/>
        <w:autoSpaceDN w:val="0"/>
        <w:spacing w:before="166" w:after="0"/>
        <w:ind w:right="576" w:firstLine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08770396" w14:textId="77777777" w:rsidR="00A3758D" w:rsidRPr="00BA7D10" w:rsidRDefault="00BA7D10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в четвёртом классе</w:t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обучающийся научится:</w:t>
      </w:r>
    </w:p>
    <w:p w14:paraId="58D1450B" w14:textId="77777777" w:rsidR="00A3758D" w:rsidRPr="00BA7D10" w:rsidRDefault="00BA7D10">
      <w:pPr>
        <w:autoSpaceDE w:val="0"/>
        <w:autoSpaceDN w:val="0"/>
        <w:spacing w:before="178" w:after="0" w:line="278" w:lineRule="auto"/>
        <w:ind w:left="42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6F528FA2" w14:textId="77777777" w:rsidR="00A3758D" w:rsidRPr="00BA7D10" w:rsidRDefault="00BA7D10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демонстрировать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интерес  и  положительную 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4D5D357C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0BD9A4CD" w14:textId="77777777" w:rsidR="00A3758D" w:rsidRPr="00BA7D10" w:rsidRDefault="00BA7D10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14:paraId="3793FC47" w14:textId="77777777" w:rsidR="00A3758D" w:rsidRPr="00BA7D10" w:rsidRDefault="00BA7D10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наизусть не менее 5 стихотворений в соответствии с изученной тематикой произведений;</w:t>
      </w:r>
    </w:p>
    <w:p w14:paraId="43420549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740" w:bottom="492" w:left="666" w:header="720" w:footer="720" w:gutter="0"/>
          <w:cols w:space="720" w:equalWidth="0">
            <w:col w:w="10494" w:space="0"/>
          </w:cols>
          <w:docGrid w:linePitch="360"/>
        </w:sectPr>
      </w:pPr>
    </w:p>
    <w:p w14:paraId="56D1A506" w14:textId="77777777" w:rsidR="00A3758D" w:rsidRPr="00BA7D10" w:rsidRDefault="00A3758D">
      <w:pPr>
        <w:autoSpaceDE w:val="0"/>
        <w:autoSpaceDN w:val="0"/>
        <w:spacing w:after="108" w:line="220" w:lineRule="exact"/>
        <w:rPr>
          <w:lang w:val="ru-RU"/>
        </w:rPr>
      </w:pPr>
    </w:p>
    <w:p w14:paraId="43B4B969" w14:textId="77777777" w:rsidR="00A3758D" w:rsidRPr="00BA7D10" w:rsidRDefault="00BA7D10">
      <w:pPr>
        <w:autoSpaceDE w:val="0"/>
        <w:autoSpaceDN w:val="0"/>
        <w:spacing w:after="0" w:line="230" w:lineRule="auto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художественные произведения и познавательные тексты;</w:t>
      </w:r>
    </w:p>
    <w:p w14:paraId="0739D002" w14:textId="77777777" w:rsidR="00A3758D" w:rsidRPr="00BA7D10" w:rsidRDefault="00BA7D10">
      <w:pPr>
        <w:autoSpaceDE w:val="0"/>
        <w:autoSpaceDN w:val="0"/>
        <w:spacing w:before="190" w:after="0" w:line="262" w:lineRule="auto"/>
        <w:ind w:right="864"/>
        <w:jc w:val="center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4FED8E8E" w14:textId="77777777" w:rsidR="00A3758D" w:rsidRPr="00BA7D10" w:rsidRDefault="00BA7D10">
      <w:pPr>
        <w:autoSpaceDE w:val="0"/>
        <w:autoSpaceDN w:val="0"/>
        <w:spacing w:before="190" w:after="0" w:line="271" w:lineRule="auto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понимать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6782AF68" w14:textId="77777777" w:rsidR="00A3758D" w:rsidRPr="00BA7D10" w:rsidRDefault="00BA7D10">
      <w:pPr>
        <w:autoSpaceDE w:val="0"/>
        <w:autoSpaceDN w:val="0"/>
        <w:spacing w:before="190" w:after="0" w:line="271" w:lineRule="auto"/>
        <w:ind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различать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и называть отдельные жанры фольклора (считалки, загадки, пословицы, </w:t>
      </w:r>
      <w:proofErr w:type="spell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потешки</w:t>
      </w:r>
      <w:proofErr w:type="spell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1B90101C" w14:textId="77777777" w:rsidR="00A3758D" w:rsidRPr="00BA7D10" w:rsidRDefault="00BA7D10">
      <w:pPr>
        <w:autoSpaceDE w:val="0"/>
        <w:autoSpaceDN w:val="0"/>
        <w:spacing w:before="192" w:after="0" w:line="271" w:lineRule="auto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соотносить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00C6C829" w14:textId="77777777" w:rsidR="00A3758D" w:rsidRPr="00BA7D10" w:rsidRDefault="00BA7D10">
      <w:pPr>
        <w:autoSpaceDE w:val="0"/>
        <w:autoSpaceDN w:val="0"/>
        <w:spacing w:before="190" w:after="0" w:line="271" w:lineRule="auto"/>
        <w:ind w:right="288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владеть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64F97308" w14:textId="77777777" w:rsidR="00A3758D" w:rsidRPr="00BA7D10" w:rsidRDefault="00BA7D10">
      <w:pPr>
        <w:autoSpaceDE w:val="0"/>
        <w:autoSpaceDN w:val="0"/>
        <w:spacing w:before="190" w:after="0" w:line="281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14:paraId="50BEE534" w14:textId="77777777" w:rsidR="00A3758D" w:rsidRPr="00BA7D10" w:rsidRDefault="00BA7D10">
      <w:pPr>
        <w:autoSpaceDE w:val="0"/>
        <w:autoSpaceDN w:val="0"/>
        <w:spacing w:before="190" w:after="0" w:line="271" w:lineRule="auto"/>
        <w:ind w:right="432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объяснять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466BE564" w14:textId="77777777" w:rsidR="00A3758D" w:rsidRPr="00BA7D10" w:rsidRDefault="00BA7D10">
      <w:pPr>
        <w:autoSpaceDE w:val="0"/>
        <w:autoSpaceDN w:val="0"/>
        <w:spacing w:before="238" w:after="0" w:line="271" w:lineRule="auto"/>
        <w:ind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осознанно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14:paraId="344BFD94" w14:textId="77777777" w:rsidR="00A3758D" w:rsidRPr="00BA7D10" w:rsidRDefault="00BA7D10">
      <w:pPr>
        <w:autoSpaceDE w:val="0"/>
        <w:autoSpaceDN w:val="0"/>
        <w:spacing w:before="190" w:after="0" w:line="281" w:lineRule="auto"/>
        <w:ind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участвовать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в обсуждении прослушанного/прочитанного произведения: строить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монологическое и диалогическое высказывание с соблюдением норм русского литературного языка (норм произношения, словоупотребления,  грамматики);  устно и письменно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формулировать простые выводы на основе прослушанного/прочитанного текста, подтверждать свой ответ примерами из текста;</w:t>
      </w:r>
    </w:p>
    <w:p w14:paraId="624BDED8" w14:textId="77777777" w:rsidR="00A3758D" w:rsidRPr="00BA7D10" w:rsidRDefault="00BA7D10">
      <w:pPr>
        <w:autoSpaceDE w:val="0"/>
        <w:autoSpaceDN w:val="0"/>
        <w:spacing w:before="190" w:after="0" w:line="271" w:lineRule="auto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составлять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14:paraId="13B0FAA2" w14:textId="77777777" w:rsidR="00A3758D" w:rsidRPr="00BA7D10" w:rsidRDefault="00BA7D10">
      <w:pPr>
        <w:autoSpaceDE w:val="0"/>
        <w:autoSpaceDN w:val="0"/>
        <w:spacing w:before="190" w:after="0" w:line="262" w:lineRule="auto"/>
        <w:ind w:right="144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читать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по ролям с соблюдением норм произношения, расстановки ударения, инсценировать небольшие эпизоды из произведения;</w:t>
      </w:r>
    </w:p>
    <w:p w14:paraId="078BDD7D" w14:textId="77777777" w:rsidR="00A3758D" w:rsidRPr="00BA7D10" w:rsidRDefault="00BA7D10">
      <w:pPr>
        <w:autoSpaceDE w:val="0"/>
        <w:autoSpaceDN w:val="0"/>
        <w:spacing w:before="190" w:after="0"/>
        <w:rPr>
          <w:lang w:val="ru-RU"/>
        </w:rPr>
      </w:pPr>
      <w:proofErr w:type="gramStart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составлять</w:t>
      </w:r>
      <w:proofErr w:type="gramEnd"/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 устные и письменные высказывания на заданную тему по содержанию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1BBCC693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28" w:right="776" w:bottom="492" w:left="1086" w:header="720" w:footer="720" w:gutter="0"/>
          <w:cols w:space="720" w:equalWidth="0">
            <w:col w:w="10038" w:space="0"/>
          </w:cols>
          <w:docGrid w:linePitch="360"/>
        </w:sectPr>
      </w:pPr>
    </w:p>
    <w:p w14:paraId="341AB7CA" w14:textId="77777777" w:rsidR="00A3758D" w:rsidRPr="00BA7D10" w:rsidRDefault="00A3758D">
      <w:pPr>
        <w:autoSpaceDE w:val="0"/>
        <w:autoSpaceDN w:val="0"/>
        <w:spacing w:after="108" w:line="220" w:lineRule="exact"/>
        <w:rPr>
          <w:lang w:val="ru-RU"/>
        </w:rPr>
      </w:pPr>
    </w:p>
    <w:p w14:paraId="000997AE" w14:textId="77777777" w:rsidR="00A3758D" w:rsidRPr="00BA7D10" w:rsidRDefault="00BA7D10">
      <w:pPr>
        <w:autoSpaceDE w:val="0"/>
        <w:autoSpaceDN w:val="0"/>
        <w:spacing w:after="0" w:line="329" w:lineRule="auto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составлять краткий отзыв о прочитанном произведении по заданному алгоритму;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—  выбирать книги для самостоятельного чтения с учётом рекомендательного списка,  используя картотеки,  рассказывать о прочитанной книге;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справочную литературу, включая ресурсы сети Интернет (в условиях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контролируемого входа), для получения дополнительной информации в соответствии с учебной задачей.</w:t>
      </w:r>
    </w:p>
    <w:p w14:paraId="0B0C92C8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328" w:right="714" w:bottom="1440" w:left="1086" w:header="720" w:footer="720" w:gutter="0"/>
          <w:cols w:space="720" w:equalWidth="0">
            <w:col w:w="10099" w:space="0"/>
          </w:cols>
          <w:docGrid w:linePitch="360"/>
        </w:sectPr>
      </w:pPr>
    </w:p>
    <w:p w14:paraId="7C67A858" w14:textId="77777777" w:rsidR="00A3758D" w:rsidRPr="00BA7D10" w:rsidRDefault="00A3758D">
      <w:pPr>
        <w:autoSpaceDE w:val="0"/>
        <w:autoSpaceDN w:val="0"/>
        <w:spacing w:after="64" w:line="220" w:lineRule="exact"/>
        <w:rPr>
          <w:lang w:val="ru-RU"/>
        </w:rPr>
      </w:pPr>
    </w:p>
    <w:p w14:paraId="2FB22D7A" w14:textId="77777777" w:rsidR="00A3758D" w:rsidRDefault="00BA7D10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1"/>
        <w:gridCol w:w="528"/>
        <w:gridCol w:w="888"/>
        <w:gridCol w:w="992"/>
        <w:gridCol w:w="284"/>
        <w:gridCol w:w="7363"/>
        <w:gridCol w:w="30"/>
        <w:gridCol w:w="1820"/>
        <w:gridCol w:w="1560"/>
      </w:tblGrid>
      <w:tr w:rsidR="00DB655D" w14:paraId="0BD1E7FC" w14:textId="77777777" w:rsidTr="00BA543A">
        <w:trPr>
          <w:trHeight w:hRule="exact" w:val="387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76C2C" w14:textId="77777777" w:rsidR="00DB655D" w:rsidRDefault="00DB655D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DBF6F" w14:textId="77777777" w:rsidR="00DB655D" w:rsidRPr="00BA7D10" w:rsidRDefault="00DB655D">
            <w:pPr>
              <w:autoSpaceDE w:val="0"/>
              <w:autoSpaceDN w:val="0"/>
              <w:spacing w:before="78" w:after="0" w:line="247" w:lineRule="auto"/>
              <w:ind w:left="72" w:right="672"/>
              <w:jc w:val="both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78B5CAEE" w14:textId="77777777" w:rsidR="00DB655D" w:rsidRDefault="00DB655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28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702D8" w14:textId="77777777" w:rsidR="00DB655D" w:rsidRPr="00DB655D" w:rsidRDefault="00DB655D">
            <w:pPr>
              <w:autoSpaceDE w:val="0"/>
              <w:autoSpaceDN w:val="0"/>
              <w:spacing w:before="78" w:after="0" w:line="245" w:lineRule="auto"/>
              <w:ind w:left="68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73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75185F" w14:textId="77777777" w:rsidR="00DB655D" w:rsidRDefault="00DB655D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4D0C0" w14:textId="77777777" w:rsidR="00DB655D" w:rsidRDefault="00DB655D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39203B" w14:textId="77777777" w:rsidR="00DB655D" w:rsidRPr="00BA543A" w:rsidRDefault="00DB655D" w:rsidP="00BA543A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                     </w:t>
            </w:r>
            <w:r>
              <w:br/>
            </w:r>
            <w:r w:rsidR="00BA543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1896400B" w14:textId="77777777" w:rsidR="00DB655D" w:rsidRPr="005E1FC3" w:rsidRDefault="00DB655D">
            <w:pPr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72399D8" w14:textId="77777777" w:rsidR="00DB655D" w:rsidRDefault="00DB655D" w:rsidP="005E1FC3">
            <w:pPr>
              <w:autoSpaceDE w:val="0"/>
              <w:autoSpaceDN w:val="0"/>
              <w:spacing w:before="78" w:after="0" w:line="250" w:lineRule="auto"/>
              <w:ind w:left="72"/>
            </w:pPr>
          </w:p>
        </w:tc>
      </w:tr>
      <w:tr w:rsidR="00DB655D" w14:paraId="07488656" w14:textId="77777777" w:rsidTr="00E06695">
        <w:trPr>
          <w:trHeight w:hRule="exact" w:val="10"/>
        </w:trPr>
        <w:tc>
          <w:tcPr>
            <w:tcW w:w="4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BD7356" w14:textId="77777777" w:rsidR="00DB655D" w:rsidRDefault="00DB655D"/>
        </w:tc>
        <w:tc>
          <w:tcPr>
            <w:tcW w:w="18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FE53FB" w14:textId="77777777" w:rsidR="00DB655D" w:rsidRDefault="00DB655D"/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E87E53" w14:textId="77777777" w:rsidR="00DB655D" w:rsidRDefault="00DB655D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3348F" w14:textId="77777777" w:rsidR="00DB655D" w:rsidRDefault="00DB655D" w:rsidP="00DB655D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A4415E9" w14:textId="77777777" w:rsidR="00DB655D" w:rsidRDefault="00CB4D15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п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ракт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 xml:space="preserve">ические </w:t>
            </w:r>
            <w:r w:rsidRPr="00DB655D"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  <w:t>работы</w:t>
            </w:r>
          </w:p>
        </w:tc>
        <w:tc>
          <w:tcPr>
            <w:tcW w:w="28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11095BD2" w14:textId="77777777" w:rsidR="00DB655D" w:rsidRDefault="00DB655D"/>
        </w:tc>
        <w:tc>
          <w:tcPr>
            <w:tcW w:w="73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144867" w14:textId="77777777" w:rsidR="00DB655D" w:rsidRDefault="00DB655D"/>
        </w:tc>
        <w:tc>
          <w:tcPr>
            <w:tcW w:w="185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2A6B57" w14:textId="77777777" w:rsidR="00DB655D" w:rsidRDefault="00DB655D"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14:paraId="4E64ACDD" w14:textId="77777777" w:rsidR="00DB655D" w:rsidRDefault="00DB655D" w:rsidP="005E1FC3"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DB655D" w14:paraId="6BCDCB83" w14:textId="77777777" w:rsidTr="00E06695">
        <w:trPr>
          <w:trHeight w:hRule="exact" w:val="1024"/>
        </w:trPr>
        <w:tc>
          <w:tcPr>
            <w:tcW w:w="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641E0" w14:textId="77777777" w:rsidR="00DB655D" w:rsidRDefault="00DB655D"/>
        </w:tc>
        <w:tc>
          <w:tcPr>
            <w:tcW w:w="18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9DD6D" w14:textId="77777777" w:rsidR="00DB655D" w:rsidRDefault="00DB655D"/>
        </w:tc>
        <w:tc>
          <w:tcPr>
            <w:tcW w:w="5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20A17F" w14:textId="77777777" w:rsidR="00DB655D" w:rsidRDefault="00DB655D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</w:tc>
        <w:tc>
          <w:tcPr>
            <w:tcW w:w="8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E06B91" w14:textId="77777777" w:rsidR="00DB655D" w:rsidRDefault="00DB655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  <w:right w:w="0" w:type="dxa"/>
            </w:tcMar>
          </w:tcPr>
          <w:p w14:paraId="178B58D8" w14:textId="77777777" w:rsidR="00DB655D" w:rsidRDefault="00DB655D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7DC0EAA" w14:textId="77777777" w:rsidR="00DB655D" w:rsidRPr="00DB655D" w:rsidRDefault="00DB655D">
            <w:pPr>
              <w:rPr>
                <w:rFonts w:ascii="Times New Roman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7271" w14:textId="77777777" w:rsidR="00DB655D" w:rsidRDefault="00DB655D"/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214FF" w14:textId="77777777" w:rsidR="00DB655D" w:rsidRPr="00BA543A" w:rsidRDefault="00BA543A" w:rsidP="00DB655D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Виды и формы контроля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7C3A1A" w14:textId="77777777" w:rsidR="00DB655D" w:rsidRDefault="00DB655D" w:rsidP="005E1FC3">
            <w:pP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</w:pPr>
          </w:p>
        </w:tc>
      </w:tr>
      <w:tr w:rsidR="00CB4D15" w:rsidRPr="003A023F" w14:paraId="0898CFD5" w14:textId="77777777" w:rsidTr="00E06695">
        <w:trPr>
          <w:trHeight w:hRule="exact" w:val="93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55926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9EAAF" w14:textId="77777777" w:rsidR="00CB4D15" w:rsidRPr="00BA7D10" w:rsidRDefault="00CB4D1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 Родине, героические страницы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D1A49" w14:textId="77777777" w:rsidR="00CB4D15" w:rsidRDefault="001F60D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62CC7" w14:textId="77777777" w:rsidR="00CB4D15" w:rsidRPr="00C302FE" w:rsidRDefault="008D2A4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C081FE" w14:textId="77777777" w:rsidR="00CB4D15" w:rsidRPr="001272D9" w:rsidRDefault="001272D9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1272D9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7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47D3D9" w14:textId="77777777" w:rsidR="00CB4D15" w:rsidRPr="003A023F" w:rsidRDefault="00CB4D15" w:rsidP="00EC6E0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страницы истории родной страны — тема фольклорных и авторских произведений (не менее четырёх по выбору), объяснение пословицы «Родной свой край делами прославляй»;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Восприятие на слух поэтических и прозаических произведений, выражающих нравственно-этические понятия: любовь к Отчизне, родной земле. Например, Н. М. Языков «Мой друг! Что может быть милей…», А. Т. Твардовский «О родине большой и малой», А. В. </w:t>
            </w:r>
            <w:proofErr w:type="spellStart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Жигулин</w:t>
            </w:r>
            <w:proofErr w:type="spellEnd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«О, Родина! В неярком блеске…</w:t>
            </w:r>
            <w:proofErr w:type="gramStart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»,  С.</w:t>
            </w:r>
            <w:proofErr w:type="gramEnd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Д. Дрожжин «Родине». Учебный диалог: обсуждение проблемы «Понятие Родины для каждого из нас», объяснение своей позиции с приведением примеров из текстов, раскрытие смысла пословиц о Родине, соотнесение их с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прослушанными/прочитанными произведениями;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Чтение произведений о героях </w:t>
            </w:r>
            <w:proofErr w:type="gramStart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России  Например</w:t>
            </w:r>
            <w:proofErr w:type="gramEnd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, С. Т. Романовский «Ледовое побоище», Н. П.</w:t>
            </w:r>
          </w:p>
          <w:p w14:paraId="3F971F39" w14:textId="77777777" w:rsidR="00CB4D15" w:rsidRPr="003A023F" w:rsidRDefault="00CB4D15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proofErr w:type="spellStart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Кончаловская</w:t>
            </w:r>
            <w:proofErr w:type="spellEnd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«Слово о побоище Ледовом», историческая песня «Кузьма Минин и Дмитрий Пожарский во главе ополчения», Ф. Н. Глинка «Солдатская песня» и другие произведения;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анализ заголовка, определение темы, выделение главной мысли, осознание идеи текста, нахождение доказательства отражения мыслей и чувств автора, наблюдение и рассматривание иллюстраций и репродукций картин (например, П. Д. Корин «Александр Невский», И. С. Глазунов «Дмитрий Донской»), соотнесение их сюжета с соответствующими фрагментами текста: </w:t>
            </w:r>
            <w:proofErr w:type="spellStart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озаглавливание</w:t>
            </w:r>
            <w:proofErr w:type="spellEnd"/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Обсуждение вопросов, например, «Какие слова из произведения подходят для описания картины?», «Какие слова могли бы стать названием картины?»;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Поиск дополнительной информации о защитниках Отечества, подготовка монологического высказывания, составление письменного высказывания на основе прочитанного/прослушанного текста (не менее 10 предложений);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произведений, относящихся к одной теме, но разным жанрам (рассказ,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стихотворение, народная и авторская песня);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Слушание произведений о народном подвиге в Великой Отечественной войне: Р. И. Рождественский «Если б камни могли говорить…», «Реквием», Е. А. Благинина «Папе на фронте» и др.; </w:t>
            </w:r>
          </w:p>
          <w:p w14:paraId="23959D0F" w14:textId="77777777" w:rsidR="00CB4D15" w:rsidRPr="003A023F" w:rsidRDefault="00CB4D15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проблемного вопроса «Почему говорят, что День Победы — это „радость со слезами на глазах“?», осознание нравственно-этических понятий «поступок», «подвиг»;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чтении, соблюдение интонационного рисунка (пауз, темпа, ритма, логических ударений)в соответствии с особенностями текста для передачи эмоционального настроя произведения; Поиск и слушание песен о войне (поиск информации об авторе слов, композиторе) на контролируемых ресурсах сети Интернет;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Учить наизусть стихотворения о Родине (по выбору);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Группо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вая работа: коллективный проект</w:t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подготовка сообщения об известном человеке своего края;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Определение цели выразительного исполнения и работы с текстом; </w:t>
            </w:r>
            <w:r w:rsidRPr="003A023F">
              <w:rPr>
                <w:rFonts w:ascii="Times New Roman" w:hAnsi="Times New Roman" w:cs="Times New Roman"/>
                <w:lang w:val="ru-RU"/>
              </w:rPr>
              <w:br/>
            </w: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предвидеть их в предстоящей работе.</w:t>
            </w:r>
          </w:p>
          <w:p w14:paraId="3DB709A3" w14:textId="77777777" w:rsidR="00CB4D15" w:rsidRPr="003A023F" w:rsidRDefault="00CB4D15">
            <w:pPr>
              <w:autoSpaceDE w:val="0"/>
              <w:autoSpaceDN w:val="0"/>
              <w:spacing w:before="18" w:after="0" w:line="257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Читать отрывки из д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ревнерусских летописей, </w:t>
            </w: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жития Сергия Радонежского. Находить в тексте летописи данные о различных исторических фактах. Сравнивать текст летописи с художественным текстом</w:t>
            </w: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F98D1B" w14:textId="77777777" w:rsidR="00CB4D15" w:rsidRDefault="00CB4D15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Контрольная работа;</w:t>
            </w:r>
          </w:p>
          <w:p w14:paraId="4DA704F2" w14:textId="77777777" w:rsidR="007B29ED" w:rsidRPr="003A023F" w:rsidRDefault="007B29ED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опрос;</w:t>
            </w:r>
          </w:p>
          <w:p w14:paraId="1B75A456" w14:textId="77777777" w:rsidR="00CB4D15" w:rsidRDefault="00CB4D15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Практическая работа;</w:t>
            </w:r>
          </w:p>
          <w:p w14:paraId="0B2E4AB7" w14:textId="77777777" w:rsidR="00F102E2" w:rsidRDefault="00F102E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контроль;</w:t>
            </w:r>
          </w:p>
          <w:p w14:paraId="09F50F4C" w14:textId="3260D30C" w:rsidR="00F102E2" w:rsidRDefault="005B3E4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Тематический контроль;</w:t>
            </w:r>
          </w:p>
          <w:p w14:paraId="478D4CD3" w14:textId="4671BF77" w:rsidR="005B3E4E" w:rsidRPr="003A023F" w:rsidRDefault="005B3E4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Тестирование;</w:t>
            </w:r>
          </w:p>
          <w:p w14:paraId="19588EA9" w14:textId="77777777" w:rsidR="00CB4D15" w:rsidRPr="003A023F" w:rsidRDefault="00CB4D15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3A023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Самооценка с использованием «Оценочного листа»;</w:t>
            </w:r>
          </w:p>
          <w:p w14:paraId="756597C6" w14:textId="77777777" w:rsidR="00CB4D15" w:rsidRDefault="00F102E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557C717A" w14:textId="77777777" w:rsidR="00CB4D15" w:rsidRPr="003A023F" w:rsidRDefault="00F102E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221A3A8D" w14:textId="77777777" w:rsidR="00CB4D15" w:rsidRPr="003A023F" w:rsidRDefault="00CB4D15" w:rsidP="005E1F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4F5E8" w14:textId="77777777" w:rsidR="00CB4D15" w:rsidRPr="003A023F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" w:history="1"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quizizz</w:t>
              </w:r>
              <w:proofErr w:type="spellEnd"/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9AB872" w14:textId="77777777" w:rsidR="00CB4D15" w:rsidRPr="003A023F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" w:history="1"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5A2CE39" w14:textId="77777777" w:rsidR="00CB4D15" w:rsidRPr="003A023F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8" w:history="1"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1CE2E42" w14:textId="77777777" w:rsidR="00CB4D15" w:rsidRPr="003A023F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" w:history="1"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D173BE" w14:textId="77777777" w:rsidR="00CB4D15" w:rsidRPr="003A023F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" w:history="1"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520ABB" w14:textId="77777777" w:rsidR="00CB4D15" w:rsidRPr="003A023F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" w:history="1">
              <w:r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https://www.umaigra.com/</w:t>
              </w:r>
            </w:hyperlink>
            <w:r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725F14" w14:textId="77777777" w:rsidR="00CB4D15" w:rsidRPr="003A023F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" w:history="1"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BB6767B" w14:textId="77777777" w:rsidR="00CB4D15" w:rsidRPr="003A023F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" w:history="1"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EC1C09" w14:textId="77777777" w:rsidR="00CB4D15" w:rsidRPr="003A023F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" w:history="1"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FC4675" w14:textId="77777777" w:rsidR="00CB4D15" w:rsidRPr="003A023F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5" w:history="1">
              <w:r w:rsidR="00CB4D15"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 w:rsidRPr="003A023F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E27D164" w14:textId="77777777" w:rsidR="00CB4D15" w:rsidRPr="003A023F" w:rsidRDefault="00CB4D15" w:rsidP="00BA7D10">
            <w:pPr>
              <w:rPr>
                <w:rFonts w:ascii="Times New Roman" w:hAnsi="Times New Roman" w:cs="Times New Roman"/>
                <w:lang w:val="ru-RU"/>
              </w:rPr>
            </w:pPr>
            <w:r w:rsidRPr="003A023F">
              <w:rPr>
                <w:rStyle w:val="aff8"/>
                <w:rFonts w:ascii="Times New Roman" w:eastAsia="Times New Roman" w:hAnsi="Times New Roman" w:cs="Times New Roman"/>
                <w:w w:val="97"/>
                <w:sz w:val="16"/>
                <w:lang w:val="ru-RU"/>
              </w:rPr>
              <w:t xml:space="preserve"> </w:t>
            </w:r>
            <w:hyperlink r:id="rId16" w:history="1">
              <w:r w:rsidRPr="003A023F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6969E46F" w14:textId="12C90FD9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2" w:right="640" w:bottom="94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E6D7029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1276"/>
        <w:gridCol w:w="7371"/>
        <w:gridCol w:w="1788"/>
        <w:gridCol w:w="1382"/>
      </w:tblGrid>
      <w:tr w:rsidR="00CB4D15" w:rsidRPr="001207EB" w14:paraId="324337CB" w14:textId="77777777" w:rsidTr="00E06695">
        <w:trPr>
          <w:trHeight w:hRule="exact" w:val="113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495B5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01F29" w14:textId="77777777" w:rsidR="00CB4D15" w:rsidRDefault="00CB4D15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Фольклор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устное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D86300" w14:textId="77777777" w:rsidR="00CB4D15" w:rsidRDefault="002A3A9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AE1A0" w14:textId="77777777" w:rsidR="00CB4D15" w:rsidRPr="00C302FE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E7CCF" w14:textId="77777777" w:rsidR="00CB4D15" w:rsidRDefault="00CB4D15"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6E831" w14:textId="77777777" w:rsidR="00CB4D15" w:rsidRDefault="00CB4D15" w:rsidP="00BA7D1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обсуждение вопросов: «Что такое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фольклор?», «Какие произведения относятся к фольклору?»,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объяснение, приведение примеров;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произведений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малых жанров фольклора, определение жанра, объяснение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ответ на вопрос «К каким жанрам относятся эти тексты?»,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аргументация своего мнения; Чтение произведений малого фольклора (по выбору): загадок,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пословиц, скороговорок,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потешек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песен, небылиц,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закличек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используя интонацию, паузы, темп, ритм, логические ударения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соответствии с особенностями текста для передачи эмоционального настроя 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цитаты А. С. Пушкина о пословицах «Что за золото! А что за роскошь, что за смысл, какой толк в каждой пословице нашей! », составление монологического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высказывания;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пословиц разных народов, объяснение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значения, установление тем, группировка пословиц на одну тему,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упражнения на восстановление текста пословиц, соотнесение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пословиц с текстом произведения (темой и главной мыслью);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со схемой: «чтение» информации, представленной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схематическом виде, обобщение представлений о видах сказок, выполнение задания «Вспомните и назовите произведения»;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вслух и про себя (молча) фольклорных произведений (народных сказок), определяя мотив и цель чтения, отвечая на вопрос: «На какой вопрос хочу получить ответ, читая произведение?», различение реальных и сказочных событий в народных произведениях;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осознание ценности нравственно-этических понятий для всех народов: трудолюбие, дружба, честность;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 особенностями построения волшебной сказки (зачин, троекратные повторы, концовка), выделение смысловых частей сказки в соответствии с сюжетом, определение последовательности событий в произведении, поиск устойчивых выражений;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номинативного плана;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подробно;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о собирателях фольклора (А. Н. Афанасьев,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В. И. Даль, братья Гримм), знакомство с их книгами, составление высказывания о культурной значимости художественной литературы и фольклора с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включением в собственную речь пословиц, крылатых выражений и других средств выразительности; Работа в группе (совместная деятельность): сочинение сказок (по аналогии), проведение конкурса на лучшего знатока фольклорных жанров;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информации о собирателях фольклора, представление своего сообщения в классе; Разговор перед чтением: история возникновения былин, их особенностей (напевность, протяжность исполнения);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былин об Илье Муромце, Алёше Поповиче, Добрыне Никитиче и других богатырях, контроль восприятия произведения: ответы на вопросы по фактическому содержанию текста Например, былины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«Исцеление Ильи Муромца», «Ильины три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поездочки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 «Добрыня и Змей», «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Вольга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Микула»;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главной мысли былинного эпоса — стремление богатырей защищать родную землю;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анализ сюжета былины (реальность и сказочность событий), ответы на вопросы, наблюдение за особенностями языка (устаревшие слова, повторы, эпитеты, гиперболы),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устаревших слов (архаизмов), подбор к ним синонимов;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 (поисковое выборочное чтение): характеристика русского богатыря (реальность и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сказочность героя);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былины от лица её героя;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группе (совместная работа): сравнение волшебной сказки и былины (тема, герои, наличие волшебства), оценка результатов работы группы;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 о творчестве В. М. Васнецова, рассматривание репродукций картин художника «Три богатыря»,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«Витязь на распутье», «Гусляры», «Баян», составление рассказа-описания (словесный портрет одного из богатырей) с использованием былинных слов и выражений; </w:t>
            </w:r>
          </w:p>
          <w:p w14:paraId="1A167539" w14:textId="77777777" w:rsidR="00CB4D15" w:rsidRDefault="00CB4D15" w:rsidP="00BA7D1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составление словаря устаревших слов;</w:t>
            </w:r>
          </w:p>
          <w:p w14:paraId="6A9BC1E1" w14:textId="77777777" w:rsidR="00CB4D15" w:rsidRPr="00BA7D10" w:rsidRDefault="00CB4D15" w:rsidP="00BA7D10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9BB16" w14:textId="77777777" w:rsidR="00CB4D15" w:rsidRDefault="00CB4D15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Устный опрос;</w:t>
            </w:r>
          </w:p>
          <w:p w14:paraId="173B3FD8" w14:textId="77777777" w:rsidR="008D2A4A" w:rsidRDefault="00F102E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Диагностическая</w:t>
            </w:r>
            <w:r w:rsidR="008D2A4A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работа;</w:t>
            </w:r>
          </w:p>
          <w:p w14:paraId="570CF6E4" w14:textId="77777777" w:rsidR="00F102E2" w:rsidRDefault="00F102E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контроль;</w:t>
            </w:r>
          </w:p>
          <w:p w14:paraId="2768763A" w14:textId="7781B7A4" w:rsidR="00CB4D15" w:rsidRDefault="005B3E4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Тематический контроль;</w:t>
            </w:r>
          </w:p>
          <w:p w14:paraId="466F1021" w14:textId="511F21CF" w:rsidR="005B3E4E" w:rsidRPr="005E1FC3" w:rsidRDefault="005B3E4E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Тестировние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</w:p>
          <w:p w14:paraId="6D8C4A09" w14:textId="77777777" w:rsidR="00CB4D15" w:rsidRPr="005E1FC3" w:rsidRDefault="00CB4D15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01399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C0B8603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120FC5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7DEBAD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EC723A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8B0061B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22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E6E904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C860290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1D2C6B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63E0A7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247257" w14:textId="77777777" w:rsidR="00CB4D15" w:rsidRPr="00BA7D10" w:rsidRDefault="00261E9C" w:rsidP="00BA7D10">
            <w:pPr>
              <w:rPr>
                <w:lang w:val="ru-RU"/>
              </w:rPr>
            </w:pPr>
            <w:hyperlink r:id="rId2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57C02576" w14:textId="2DCA9E14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0169FAFC" w14:textId="77777777" w:rsidR="00A3758D" w:rsidRPr="00BA7D10" w:rsidRDefault="00A3758D">
      <w:pPr>
        <w:rPr>
          <w:lang w:val="ru-RU"/>
        </w:rPr>
        <w:sectPr w:rsidR="00A3758D" w:rsidRPr="00BA7D10" w:rsidSect="0075705B">
          <w:pgSz w:w="16840" w:h="11900"/>
          <w:pgMar w:top="284" w:right="640" w:bottom="709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9CE443A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887"/>
        <w:gridCol w:w="1276"/>
        <w:gridCol w:w="7371"/>
        <w:gridCol w:w="1788"/>
        <w:gridCol w:w="1382"/>
      </w:tblGrid>
      <w:tr w:rsidR="00CB4D15" w:rsidRPr="00BA7D10" w14:paraId="78FECE9C" w14:textId="77777777" w:rsidTr="00E06695">
        <w:trPr>
          <w:trHeight w:hRule="exact" w:val="624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C4521" w14:textId="77777777" w:rsidR="00CB4D15" w:rsidRPr="00BA7D10" w:rsidRDefault="00CB4D15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4E30C" w14:textId="77777777" w:rsidR="00CB4D15" w:rsidRPr="00BA7D10" w:rsidRDefault="00CB4D15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Творчество </w:t>
            </w:r>
            <w:r w:rsidRPr="00BA7D10">
              <w:rPr>
                <w:lang w:val="ru-RU"/>
              </w:rPr>
              <w:br/>
            </w:r>
            <w:proofErr w:type="spellStart"/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А.С.Пушкина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D717F4" w14:textId="77777777" w:rsidR="00CB4D15" w:rsidRPr="00BA7D10" w:rsidRDefault="00CB4D1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EC840" w14:textId="77777777" w:rsidR="00CB4D15" w:rsidRPr="005E1FC3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52C93" w14:textId="77777777" w:rsidR="00CB4D15" w:rsidRPr="00BA7D10" w:rsidRDefault="00CB4D15">
            <w:pPr>
              <w:rPr>
                <w:lang w:val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5BB766" w14:textId="77777777" w:rsidR="00CB4D15" w:rsidRPr="00BA7D10" w:rsidRDefault="00CB4D15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понимание общего настроения лирического 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стихотворных произведений А. С. </w:t>
            </w:r>
            <w:proofErr w:type="gram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Пушкина(</w:t>
            </w:r>
            <w:proofErr w:type="gram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«Осень» (отрывки): «Унылая пора! Очей очарованье!</w:t>
            </w:r>
          </w:p>
          <w:p w14:paraId="5A97C681" w14:textId="77777777" w:rsidR="00CB4D15" w:rsidRPr="00BA7D10" w:rsidRDefault="00CB4D15" w:rsidP="001569CC">
            <w:pPr>
              <w:autoSpaceDE w:val="0"/>
              <w:autoSpaceDN w:val="0"/>
              <w:spacing w:before="20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», «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Няне…», «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Туча»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</w:t>
            </w:r>
            <w:proofErr w:type="gram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 выбору), обсуждение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эмоционального состояния при восприятии описанных картин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рироды, ответ на вопрос «Какое настроение создаёт произведение? Почему?»;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сравнений, эпитетов, олицетворений, выделение в тексте слов,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использованных в прямом и переносном значении, наблюдение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 рифмой и ритмом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стихотворения, нахождение образных слови выражений, поиск значения незнакомого слова в словаре; Выразительное чтение и чтение наизусть лирических произведений с интонационным выделением знаков препинания,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соблюдением орфоэпических и пунктуационных норм Чтение наизусть лирических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 А. С. Пушкина(по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произведения А. С. Пушкина «Сказка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мёртвой царевне и о семи богатырях», удержание в памяти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событий сказки, обсуждение сюжета;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 (изучающее и поисковое выборочное чтение): анализ сюжета, повтор как основа изменения сюжета, характеристика героев (положительные или отрицательные, портрет), волшебные помощники, описание чудес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сказке, анализ композиции;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задание: составление словесных портретов главных героев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 использованием текста сказки.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обобщение представлений о сказках А. С. Пушкина, выполнение задания «Вспомните и назовите произведения»;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на тему «Книги А. С. Пушкина», написание краткого отзыва о самостоятельно прочитанном произведении по заданному образцу;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725D9" w14:textId="77777777" w:rsidR="00CB4D15" w:rsidRPr="005E1FC3" w:rsidRDefault="00F102E2" w:rsidP="00FB11B7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2663A749" w14:textId="77777777" w:rsidR="00CB4D15" w:rsidRPr="005E1FC3" w:rsidRDefault="00CB4D15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570DD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97A3D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2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975CCAB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7399A3C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7DEA8AC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3F97CCA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33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53534F7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3DAA92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9C5576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B75613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E6DE534" w14:textId="77777777" w:rsidR="00CB4D15" w:rsidRPr="00BA7D10" w:rsidRDefault="00261E9C" w:rsidP="00BA7D10">
            <w:pPr>
              <w:rPr>
                <w:lang w:val="ru-RU"/>
              </w:rPr>
            </w:pPr>
            <w:hyperlink r:id="rId3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CB4D15" w:rsidRPr="00BA7D10" w14:paraId="20CF3C3B" w14:textId="77777777" w:rsidTr="00E06695">
        <w:trPr>
          <w:trHeight w:hRule="exact" w:val="488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4924E4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92029" w14:textId="77777777" w:rsidR="00CB4D15" w:rsidRDefault="00CB4D15">
            <w:pPr>
              <w:autoSpaceDE w:val="0"/>
              <w:autoSpaceDN w:val="0"/>
              <w:spacing w:before="78" w:after="0" w:line="245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И.А.Крылова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F39CDB" w14:textId="77777777" w:rsidR="00CB4D15" w:rsidRDefault="007B29E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58735" w14:textId="77777777" w:rsidR="00CB4D15" w:rsidRDefault="00CB4D1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0A34A" w14:textId="77777777" w:rsidR="00CB4D15" w:rsidRDefault="00CB4D15"/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54012" w14:textId="77777777" w:rsidR="00CB4D15" w:rsidRPr="00BA7D10" w:rsidRDefault="00CB4D1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произведений, определение жанра (басня) и автора (И. А.</w:t>
            </w:r>
          </w:p>
          <w:p w14:paraId="1727EBDA" w14:textId="77777777" w:rsidR="00CB4D15" w:rsidRDefault="00CB4D15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Крылов,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Л. Н. Толстой), объяснение и ответ на вопрос «К каким жанрам относятся эти тексты? Почему?», аргументация своего мнения;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история возникновения жанра, Эзоп — древнегреческий баснописец, его басни, рассказ о творчестве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 А. Крылова;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басен: И. А. Крылов «Стрекоза и Муравей»,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«Квартет», «Кукушка и Петух», И. И.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Хемницер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«Стрекоза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муравей», Л. Н. Толстой «Стрекоза и муравьи» (не менее трёх по выбору), подготовка ответа на вопрос «Какое качество высмеивает автор?»;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сравнение басен (сюжет, мораль, форма, герои), заполнение таблицы;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характеристика героя (положительный или отрицательный), понимание аллегории, работа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 иллюстрациями, поиск в тексте морали (поучения) и крылатых выражений;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(конкурс чтецов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«Басни русских баснописцев») 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«чтение» информации, представленной в схематическом виде, обобщение представлений о баснописцах, выполнение задания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«Вспомните и назовите»;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Групповая работа: проведение конкурса на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инсценирование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басен;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книг И. А. Крылова, рассматривание и чтение их, анализ библиографического аппарата книги: обложка, оглавление, предисловие, иллюстрации, составление аннотации;</w:t>
            </w:r>
          </w:p>
          <w:p w14:paraId="718FC0AA" w14:textId="77777777" w:rsidR="00CB4D15" w:rsidRPr="0075705B" w:rsidRDefault="00CB4D15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27903" w14:textId="77777777" w:rsidR="00CB4D15" w:rsidRDefault="00F102E2" w:rsidP="002474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Тематический контроль</w:t>
            </w:r>
            <w:r w:rsidR="005B3E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;</w:t>
            </w:r>
          </w:p>
          <w:p w14:paraId="32DF3BFC" w14:textId="048F6C05" w:rsidR="005B3E4E" w:rsidRPr="005E1FC3" w:rsidRDefault="005B3E4E" w:rsidP="0024746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D00B3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3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E097D0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D2CD6A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33F1E6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D402F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825B54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44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AF675C4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C10A84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614C852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655B66C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4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14435C3" w14:textId="77777777" w:rsidR="00CB4D15" w:rsidRPr="00BA7D10" w:rsidRDefault="00261E9C" w:rsidP="00BA7D10">
            <w:pPr>
              <w:rPr>
                <w:lang w:val="ru-RU"/>
              </w:rPr>
            </w:pPr>
            <w:hyperlink r:id="rId4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946545D" w14:textId="280936FE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2A1F3EB7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BB5BE89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200"/>
        <w:gridCol w:w="7230"/>
        <w:gridCol w:w="1788"/>
        <w:gridCol w:w="1382"/>
      </w:tblGrid>
      <w:tr w:rsidR="00CB4D15" w:rsidRPr="00BA7D10" w14:paraId="7943CCCA" w14:textId="77777777" w:rsidTr="00E06695">
        <w:trPr>
          <w:trHeight w:hRule="exact" w:val="383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B4F41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C6761" w14:textId="77777777" w:rsidR="00CB4D15" w:rsidRDefault="00CB4D15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М. Ю.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Лермонтова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16A3E4" w14:textId="77777777" w:rsidR="00CB4D15" w:rsidRDefault="00CB4D1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A4FBF" w14:textId="77777777" w:rsidR="00CB4D15" w:rsidRDefault="00CB4D15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F23E35" w14:textId="77777777" w:rsidR="00CB4D15" w:rsidRDefault="00CB4D15"/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95FC8" w14:textId="77777777" w:rsidR="00CB4D15" w:rsidRPr="00BA7D10" w:rsidRDefault="00CB4D15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понимание общего настроения лирического произведения, творчество М. Ю.</w:t>
            </w:r>
          </w:p>
          <w:p w14:paraId="2FEC3E0B" w14:textId="77777777" w:rsidR="00CB4D15" w:rsidRDefault="00CB4D15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Лермонтова;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стихотворных произведений (не менее трёх)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 Ю. Лермонтова: «Горные вершины…», «Утёс»,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«Парус»,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«Москва, Москва! Люблю тебя как сын…» и др.;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эмоционального состояния при восприятии описанных картин природы, ответ на вопрос «Какое чувство создаёт 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 ритмом стихотворения, нахождение образных слов и выражений, поиск значения незнакомого слова в словаре, поиск олицетворения и метафор, определение вида строф 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 в стихотворении картин;</w:t>
            </w:r>
          </w:p>
          <w:p w14:paraId="1515034A" w14:textId="77777777" w:rsidR="00CB4D15" w:rsidRPr="0075705B" w:rsidRDefault="00CB4D15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BF8CF" w14:textId="77777777" w:rsidR="00CB4D15" w:rsidRPr="005E1FC3" w:rsidRDefault="00F102E2" w:rsidP="005E1FC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50F9D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64E1E4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03A91DD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FAA14F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0AF4E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61BA94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55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3F91E1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CC324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B21AA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B51D2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5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92C72FB" w14:textId="77777777" w:rsidR="00CB4D15" w:rsidRPr="00BA7D10" w:rsidRDefault="00261E9C" w:rsidP="00BA7D10">
            <w:pPr>
              <w:rPr>
                <w:lang w:val="ru-RU"/>
              </w:rPr>
            </w:pPr>
            <w:hyperlink r:id="rId6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CB4D15" w:rsidRPr="00BA7D10" w14:paraId="01B1F0DD" w14:textId="77777777" w:rsidTr="00E06695">
        <w:trPr>
          <w:trHeight w:hRule="exact" w:val="69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457C5" w14:textId="77777777" w:rsidR="00CB4D15" w:rsidRDefault="00CB4D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1.6.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7FA1B" w14:textId="77777777" w:rsidR="00CB4D15" w:rsidRDefault="00CB4D15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сказка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C2B9F9" w14:textId="77777777" w:rsidR="00CB4D15" w:rsidRDefault="00CB4D15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548F8" w14:textId="77777777" w:rsidR="00CB4D15" w:rsidRPr="00C302FE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D1ED3" w14:textId="77777777" w:rsidR="00CB4D15" w:rsidRDefault="00CB4D15"/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44F22" w14:textId="77777777" w:rsidR="00CB4D15" w:rsidRDefault="00CB4D15" w:rsidP="0075705B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уточнение представлений о жанре сказки, расширение знаний о том, как и почему из глубины веков дошли до нас народные сказки, первые авторы литературных сказок;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и чтение литературных сказок. Например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: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В. Ф. Одоевский «Городок в табакерке», С. Т. Аксаков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«Аленький цветочек»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взаимосвязи между поступками героев, сравнение героев по аналогии или по контрасту, оценка поступков героев (две-три сказки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(в том числе проблемных)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 Работа в парах: чтение диалогов по ролям; Знакомство со сказом П. П. Бажова «Серебряное копытце», выделение особенностей жанра;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упражнение в нахождении народной лексики, устойчивых выражений, выделение в тексте слов, использованных в прямом и переносном значении, нахождение образных слов и выражений, поиск устаревших слов, установление значения незнакомого слова в словаре;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драматизация отрывков из сказки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сформированности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специальных читательских умений;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Выбор книги для самостоятельного чтения с учётом рекомендательного списка, написание аннотации к самостоятельно прочитанному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(письменно) рассказа-рассуждения «Моя любимая литературная сказка», раскрытие своего отношения к художественной литературе;</w:t>
            </w:r>
          </w:p>
          <w:p w14:paraId="10DC93F6" w14:textId="77777777" w:rsidR="00CB4D15" w:rsidRPr="0075705B" w:rsidRDefault="00CB4D15" w:rsidP="0075705B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D145B" w14:textId="77777777" w:rsidR="00CB4D15" w:rsidRDefault="00F102E2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Текущий </w:t>
            </w:r>
            <w:r w:rsidR="005B3E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контроль; Тематический контроль;</w:t>
            </w:r>
          </w:p>
          <w:p w14:paraId="7924F837" w14:textId="0B367E93" w:rsidR="005B3E4E" w:rsidRPr="00BA7D10" w:rsidRDefault="005B3E4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34A7F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85DAF00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D0F43B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A52CC8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4B3A6B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B0F547B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66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28CDA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666206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6F6448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6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0AF7D22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603A86" w14:textId="77777777" w:rsidR="00CB4D15" w:rsidRPr="00BA7D10" w:rsidRDefault="00261E9C" w:rsidP="00BA7D10">
            <w:pPr>
              <w:rPr>
                <w:lang w:val="ru-RU"/>
              </w:rPr>
            </w:pPr>
            <w:hyperlink r:id="rId7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2271FB05" w14:textId="4112D9B3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09B7B328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760C2D2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734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342"/>
        <w:gridCol w:w="7088"/>
        <w:gridCol w:w="1701"/>
        <w:gridCol w:w="1701"/>
      </w:tblGrid>
      <w:tr w:rsidR="00CB4D15" w:rsidRPr="00BA7D10" w14:paraId="3F9E2985" w14:textId="77777777" w:rsidTr="00E06695">
        <w:trPr>
          <w:trHeight w:hRule="exact" w:val="58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EE276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2791E" w14:textId="77777777" w:rsidR="00CB4D15" w:rsidRPr="00BA7D10" w:rsidRDefault="00CB4D15">
            <w:pPr>
              <w:autoSpaceDE w:val="0"/>
              <w:autoSpaceDN w:val="0"/>
              <w:spacing w:before="78" w:after="0" w:line="247" w:lineRule="auto"/>
              <w:ind w:right="144"/>
              <w:jc w:val="center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D7334" w14:textId="77777777" w:rsidR="00CB4D15" w:rsidRDefault="001F60D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95CAC" w14:textId="77777777" w:rsidR="00CB4D15" w:rsidRPr="00C302FE" w:rsidRDefault="001F60D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74F099" w14:textId="77777777" w:rsidR="00CB4D15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14:paraId="0C3F0DAE" w14:textId="77777777" w:rsidR="00CB4D15" w:rsidRDefault="00CB4D15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C757F" w14:textId="77777777" w:rsidR="00CB4D15" w:rsidRPr="00BA7D10" w:rsidRDefault="00CB4D1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лирических произведений, обсуждение эмоционального состояния при восприятии описанных картин природы,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ответ на вопрос «Какое настроение создаёт произведение?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Почему?». На примере стихотворений Ф. И. Тютчева «Ещё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земли печален вид…», «Как неожиданно и ярко…», А. А.</w:t>
            </w:r>
          </w:p>
          <w:p w14:paraId="15346633" w14:textId="77777777" w:rsidR="00CB4D15" w:rsidRPr="00BA7D10" w:rsidRDefault="00CB4D15">
            <w:pPr>
              <w:autoSpaceDE w:val="0"/>
              <w:autoSpaceDN w:val="0"/>
              <w:spacing w:before="20" w:after="0" w:line="230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Фета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«Весенний дождь», «Ба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бочка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», 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</w:t>
            </w:r>
            <w:proofErr w:type="gram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Песня», Е. А. Баратынского «Весна, весна!</w:t>
            </w:r>
          </w:p>
          <w:p w14:paraId="16417CEF" w14:textId="77777777" w:rsidR="00CB4D15" w:rsidRDefault="00CB4D15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Как воздух чист!»,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«Где сладкий шёпот…» (не менее пяти авторов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 и эпитетов, олицетворений, метафор, выделение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 в словаре, характеристика звукописи, определение вида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строф;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созданию настроения; подбор синонимов к заданным словам,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поэтических выражений и обоснование выбора автора Упражнение в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выразительном чтении вслух и наизусть с сохранением интонационного рисунка произведения (конкурс чтецов стихотворений);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стихотворении картин;</w:t>
            </w:r>
          </w:p>
          <w:p w14:paraId="69629E76" w14:textId="77777777" w:rsidR="00CB4D15" w:rsidRPr="0075705B" w:rsidRDefault="00CB4D15" w:rsidP="0075705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5F335" w14:textId="77777777" w:rsidR="00CB4D15" w:rsidRDefault="007C3FCF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Контрольная работа;</w:t>
            </w:r>
          </w:p>
          <w:p w14:paraId="6D2FDFAA" w14:textId="77777777" w:rsidR="007C3FCF" w:rsidRDefault="007C3FCF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Письменный опрос;</w:t>
            </w:r>
          </w:p>
          <w:p w14:paraId="60A46B6D" w14:textId="77777777" w:rsidR="007C3FCF" w:rsidRDefault="007C3FCF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контроль;</w:t>
            </w:r>
          </w:p>
          <w:p w14:paraId="7AFB640B" w14:textId="77777777" w:rsidR="007C3FCF" w:rsidRDefault="005B3E4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Тематический контроль;</w:t>
            </w:r>
          </w:p>
          <w:p w14:paraId="1EBA1961" w14:textId="6159FB99" w:rsidR="005B3E4E" w:rsidRPr="00B52C94" w:rsidRDefault="005B3E4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C5D7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4AF6D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2ECC164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FC3FC02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A7BB07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BF07BC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77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0988B71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72A4737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7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BFAE8A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3BC99E0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567F13A" w14:textId="77777777" w:rsidR="00CB4D15" w:rsidRPr="00BA7D10" w:rsidRDefault="00261E9C" w:rsidP="00BA7D10">
            <w:pPr>
              <w:rPr>
                <w:lang w:val="ru-RU"/>
              </w:rPr>
            </w:pPr>
            <w:hyperlink r:id="rId8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CB4D15" w14:paraId="403006DE" w14:textId="77777777" w:rsidTr="00E06695">
        <w:trPr>
          <w:trHeight w:hRule="exact" w:val="751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B98ED" w14:textId="193A018B" w:rsidR="00CB4D15" w:rsidRDefault="00CB4D15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1.8.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168C20" w14:textId="77777777" w:rsidR="00CB4D15" w:rsidRDefault="00CB4D15">
            <w:pPr>
              <w:autoSpaceDE w:val="0"/>
              <w:autoSpaceDN w:val="0"/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Творчество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Л. Н.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Толстого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0A5ACD" w14:textId="77777777" w:rsidR="00CB4D15" w:rsidRDefault="008D2A4A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A46A3" w14:textId="77777777" w:rsidR="00CB4D15" w:rsidRPr="00C302FE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49EBA" w14:textId="77777777" w:rsidR="00CB4D15" w:rsidRDefault="00CB4D15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CA124B" w14:textId="77777777" w:rsidR="00CB4D15" w:rsidRPr="00BA7D10" w:rsidRDefault="00CB4D15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Игра «Вспомни и назови»: анализ предложенных отрывков из произведений Л. Н. Толстого, определение жанра, объяснение и ответ на вопрос «К каким жанрам относятся эти тексты?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Почему?», аргументация своего мнения;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общее представление об эпосе (на примере рассказа), знакомство с повестью как эпическим жанром, в основе которого лежит повествование о каком-либо событии;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Слушание и чтение произведений Л. Н. Толстого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«Детство» (отрывки из повести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).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</w:t>
            </w:r>
            <w:proofErr w:type="gram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темы и главной мысли произведений, определение признаков жанра (автобиографическая повесть, рассказ, басня), характеристика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героев с использованием текста.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композицией произведения: определение завязки, кульминации, развязки Пересказ содержания произведения, используя разные типы речи (повествование, описание, рассуждение) с учётом специфики художественного, научно-познавательного и учебного текстов Работа в парах: сравнение рассказов (художественный и научно-познавательный), тема, главная мысль, события, герои: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«Черепаха» и «Русак»; Работа со схемой: «чтение» информации, представленной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схематическом виде, обобщение представлений о произведениях Л. Н. Толстого;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сформированности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специальных читательских умений Проверка и оценка своей работы по предложенным критериям; Дифференцированная работа: составление устного или письменного высказывания (не менее 10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предложений) на тему «Моё любимое произведение Л. Н. Толстого»;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Поиск и представление книг на тему «Произведения Л. Н. Толстого», составление списка произведений Л.</w:t>
            </w:r>
          </w:p>
          <w:p w14:paraId="082CC774" w14:textId="77777777" w:rsidR="00CB4D15" w:rsidRPr="001207EB" w:rsidRDefault="00CB4D15">
            <w:pPr>
              <w:autoSpaceDE w:val="0"/>
              <w:autoSpaceDN w:val="0"/>
              <w:spacing w:before="20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Н. Толстого;</w:t>
            </w:r>
          </w:p>
          <w:p w14:paraId="38EC5873" w14:textId="77777777" w:rsidR="00CB4D15" w:rsidRPr="0075705B" w:rsidRDefault="00CB4D15" w:rsidP="0075705B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0A0D2A" w14:textId="77777777" w:rsidR="00CB4D15" w:rsidRPr="00B52C94" w:rsidRDefault="007C3FCF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42A7F8D9" w14:textId="77777777" w:rsidR="00CB4D15" w:rsidRPr="00B52C94" w:rsidRDefault="00CB4D15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026896" w14:textId="77777777" w:rsidR="00CB4D15" w:rsidRPr="001207EB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4730E79" w14:textId="77777777" w:rsidR="00CB4D15" w:rsidRPr="001207EB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4" w:history="1"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nearpod</w:t>
              </w:r>
              <w:proofErr w:type="spellEnd"/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CFEF27A" w14:textId="77777777" w:rsidR="00CB4D15" w:rsidRPr="001207EB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5" w:history="1"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plickers</w:t>
              </w:r>
              <w:proofErr w:type="spellEnd"/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BA906D6" w14:textId="77777777" w:rsidR="00CB4D15" w:rsidRPr="001207EB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6" w:history="1"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genial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ly</w:t>
              </w:r>
              <w:proofErr w:type="spellEnd"/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E783BC0" w14:textId="77777777" w:rsidR="00CB4D15" w:rsidRPr="001207EB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7" w:history="1"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zipgrade</w:t>
              </w:r>
              <w:proofErr w:type="spellEnd"/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98FFE8" w14:textId="77777777" w:rsidR="00CB4D15" w:rsidRPr="001207EB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88" w:history="1"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umaigra</w:t>
              </w:r>
              <w:proofErr w:type="spellEnd"/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99E21E0" w14:textId="77777777" w:rsidR="00CB4D15" w:rsidRPr="001207EB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89" w:history="1"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worksheets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ru</w:t>
              </w:r>
              <w:proofErr w:type="spellEnd"/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28669DD" w14:textId="77777777" w:rsidR="00CB4D15" w:rsidRPr="001207EB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0" w:history="1"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www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proofErr w:type="spellStart"/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liveworksheets</w:t>
              </w:r>
              <w:proofErr w:type="spellEnd"/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99814CF" w14:textId="77777777" w:rsidR="00CB4D15" w:rsidRPr="001207EB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1" w:history="1"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udoba</w:t>
              </w:r>
              <w:proofErr w:type="spellEnd"/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A6314A6" w14:textId="77777777" w:rsidR="00CB4D15" w:rsidRPr="001207EB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2" w:history="1"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learningapps</w:t>
              </w:r>
              <w:proofErr w:type="spellEnd"/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 w:rsidRPr="00BA7D10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org</w:t>
              </w:r>
              <w:r w:rsidR="00CB4D15" w:rsidRPr="001207EB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 w:rsidRPr="001207E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61C2123" w14:textId="77777777" w:rsidR="00CB4D15" w:rsidRDefault="00261E9C" w:rsidP="00BA7D10">
            <w:hyperlink r:id="rId9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0D84539C" w14:textId="77777777" w:rsidR="00A3758D" w:rsidRDefault="00A3758D">
      <w:pPr>
        <w:autoSpaceDE w:val="0"/>
        <w:autoSpaceDN w:val="0"/>
        <w:spacing w:after="0" w:line="14" w:lineRule="exact"/>
      </w:pPr>
    </w:p>
    <w:p w14:paraId="28883CCC" w14:textId="77777777" w:rsidR="00A3758D" w:rsidRDefault="00A3758D">
      <w:pPr>
        <w:sectPr w:rsidR="00A3758D">
          <w:pgSz w:w="16840" w:h="11900"/>
          <w:pgMar w:top="284" w:right="640" w:bottom="141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D912FA2" w14:textId="77777777" w:rsidR="00A3758D" w:rsidRDefault="00A3758D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342"/>
        <w:gridCol w:w="7088"/>
        <w:gridCol w:w="1788"/>
        <w:gridCol w:w="1382"/>
      </w:tblGrid>
      <w:tr w:rsidR="00CB4D15" w:rsidRPr="00BA7D10" w14:paraId="1186306A" w14:textId="77777777" w:rsidTr="00E06695">
        <w:trPr>
          <w:trHeight w:hRule="exact" w:val="653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D254F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ECF7CD" w14:textId="77777777" w:rsidR="00CB4D15" w:rsidRPr="00BA7D10" w:rsidRDefault="00CB4D15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XX</w:t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EB64D7" w14:textId="77777777" w:rsidR="00CB4D15" w:rsidRDefault="001F60D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85F21" w14:textId="77777777" w:rsidR="00CB4D15" w:rsidRPr="00C302FE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6325A" w14:textId="77777777" w:rsidR="00CB4D15" w:rsidRPr="00A42F19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B69DD5" w14:textId="77777777" w:rsidR="00CB4D15" w:rsidRPr="00BA7D10" w:rsidRDefault="00CB4D15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различия;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лирических произведений, обсуждение эмоционального состояния при восприятии описанных картин природы, ответ на вопрос «Какое настроение создаёт произведение?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Почему?». На примере стихотворений И А Бунина «Гаснет вечер, даль синеет…», «Ещё и </w:t>
            </w:r>
            <w:proofErr w:type="gram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холоден</w:t>
            </w:r>
            <w:proofErr w:type="gram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сыр…», А. А.</w:t>
            </w:r>
          </w:p>
          <w:p w14:paraId="1FD1D257" w14:textId="77777777" w:rsidR="00CB4D15" w:rsidRDefault="00CB4D15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Блока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«Рождество», К. Д. Бальмонта «К зиме», М. И. Цветаевой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«Наши царства».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с текстом произведения: упражнение в нахождении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сравнений и эпитетов, олицетворений, метафор, выделение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слова в словаре, характеристика звукописи, определение вида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строф;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парах: сравнение лирических произведений по теме,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созданию настроения, подбор синонимов к заданным словам,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поэтических выражений и обоснование выбора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автора;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выразительном чтении вслух и наизусть с сохранением интонационного рисунка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 (конкурс чтецов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стихотворений); </w:t>
            </w:r>
          </w:p>
          <w:p w14:paraId="4F7F24E7" w14:textId="77777777" w:rsidR="00CB4D15" w:rsidRDefault="00CB4D15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текстом;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Рассматривание репродукций картин и подбор к ним соответствующих стихотворных строк;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Творческое задание: воссоздание в воображении описанных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стихотворении картин;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Написание сочинения-описания (после предварительной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подготовки) на тему «Картины родной природы в изображении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художников»;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выставки книг на тему «Картины природы в произведениях поэтов Х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Х—ХХ веков», написание краткого отзыва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 самостоятельно прочитанном произведении по заданному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образцу;</w:t>
            </w:r>
          </w:p>
          <w:p w14:paraId="5BB78ED4" w14:textId="77777777" w:rsidR="00CB4D15" w:rsidRDefault="00CB4D15" w:rsidP="0075705B">
            <w:pPr>
              <w:autoSpaceDE w:val="0"/>
              <w:autoSpaceDN w:val="0"/>
              <w:spacing w:before="20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  <w:p w14:paraId="2BEF3DD9" w14:textId="77777777" w:rsidR="00CB4D15" w:rsidRPr="00BA7D10" w:rsidRDefault="00CB4D15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2477B7" w14:textId="77777777" w:rsidR="00CB4D15" w:rsidRPr="00B52C94" w:rsidRDefault="007C3FCF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</w:t>
            </w:r>
          </w:p>
          <w:p w14:paraId="56115EB4" w14:textId="77777777" w:rsidR="00CB4D15" w:rsidRPr="00B52C94" w:rsidRDefault="00174F5D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  <w:p w14:paraId="736AF435" w14:textId="77777777" w:rsidR="00CB4D15" w:rsidRPr="00B52C94" w:rsidRDefault="00174F5D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786C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C6A149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CA5140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3FE9108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80ED22C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9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BA1BBE6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99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B23F31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F2F366F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1480F13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772213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962E208" w14:textId="77777777" w:rsidR="00CB4D15" w:rsidRPr="00BA7D10" w:rsidRDefault="00261E9C" w:rsidP="00BA7D10">
            <w:pPr>
              <w:rPr>
                <w:lang w:val="ru-RU"/>
              </w:rPr>
            </w:pPr>
            <w:hyperlink r:id="rId10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CB4D15" w:rsidRPr="00BA7D10" w14:paraId="27361680" w14:textId="77777777" w:rsidTr="00E06695">
        <w:trPr>
          <w:trHeight w:hRule="exact" w:val="766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C0E60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1.10.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057BC" w14:textId="77777777" w:rsidR="00CB4D15" w:rsidRPr="00BA7D10" w:rsidRDefault="00CB4D15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Произведения 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животных и родной природе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29F7E" w14:textId="77777777" w:rsidR="00CB4D15" w:rsidRDefault="00174F5D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D503B" w14:textId="77777777" w:rsidR="00CB4D15" w:rsidRPr="00C302FE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BCEC2" w14:textId="77777777" w:rsidR="00CB4D15" w:rsidRPr="00C302FE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14:paraId="3C17D4D3" w14:textId="77777777" w:rsidR="00CB4D15" w:rsidRDefault="00CB4D15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4C6F4D" w14:textId="77777777" w:rsidR="00CB4D15" w:rsidRDefault="00CB4D15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взаимоотношения человека и животных, обсуждение цели чтения, выбор формы чтения (вслух или про себя (молча), удержание учебной задачи и ответ на вопрос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«На какой вопрос хочу получить ответ?»;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животных: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 П. Астафьев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Стрижонок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Скрип».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темы и главной мысли произведений, определение признаков жанра;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героев; Упражнение в составлении вопросов (в том числе проблемных) к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</w:p>
          <w:p w14:paraId="0456D636" w14:textId="77777777" w:rsidR="00CB4D15" w:rsidRDefault="00CB4D15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композицией произведения: определение завязки, кульминации, развязки;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содержания произведения от лица героя с изменением лица рассказчика;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сравнение рассказов (тема, главная мысль, герои);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сформированности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специальных читательских умений Проверка и оценка своей работы по предложенным критериям; Составление высказывания-рассуждения (устно и письменно) на тему «Почему надо беречь природу?» (не менее 10 предложений); </w:t>
            </w:r>
          </w:p>
          <w:p w14:paraId="12648533" w14:textId="77777777" w:rsidR="00CB4D15" w:rsidRDefault="00CB4D15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Оценивание выступления (своё и одноклассников) с точки зрения передачи настроения, особенностей произведения и </w:t>
            </w:r>
            <w:proofErr w:type="gramStart"/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героев;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</w:t>
            </w:r>
            <w:proofErr w:type="gram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выставки книг (тема дружбы человека и животного), рассказ о любимой книге на эту тему;</w:t>
            </w:r>
          </w:p>
          <w:p w14:paraId="3556B61E" w14:textId="77777777" w:rsidR="00CB4D15" w:rsidRPr="0075705B" w:rsidRDefault="00CB4D15" w:rsidP="0075705B">
            <w:pPr>
              <w:autoSpaceDE w:val="0"/>
              <w:autoSpaceDN w:val="0"/>
              <w:spacing w:before="78" w:after="0" w:line="257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956667" w14:textId="77777777" w:rsidR="00CB4D15" w:rsidRDefault="007C3FCF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контроль;</w:t>
            </w:r>
          </w:p>
          <w:p w14:paraId="120F797E" w14:textId="77777777" w:rsidR="007C3FCF" w:rsidRDefault="005B3E4E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Тематический контроль;</w:t>
            </w:r>
          </w:p>
          <w:p w14:paraId="30865E87" w14:textId="069311A7" w:rsidR="005B3E4E" w:rsidRPr="00BA7D10" w:rsidRDefault="005B3E4E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5241B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AA6E917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48E390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74EB461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16A8F08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0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FFE0B0D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10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FFAC4A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257B0E3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929A324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64A280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BAF42C" w14:textId="77777777" w:rsidR="00CB4D15" w:rsidRPr="00BA7D10" w:rsidRDefault="00261E9C" w:rsidP="00BA7D10">
            <w:pPr>
              <w:rPr>
                <w:lang w:val="ru-RU"/>
              </w:rPr>
            </w:pPr>
            <w:hyperlink r:id="rId11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6109F029" w14:textId="76B4865A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554F2F8F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27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9E0528B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200"/>
        <w:gridCol w:w="7088"/>
        <w:gridCol w:w="1930"/>
        <w:gridCol w:w="1382"/>
      </w:tblGrid>
      <w:tr w:rsidR="00CB4D15" w:rsidRPr="00BA7D10" w14:paraId="7CEE001C" w14:textId="77777777" w:rsidTr="00E06695">
        <w:trPr>
          <w:trHeight w:hRule="exact" w:val="837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CB9749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1.11.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77780" w14:textId="77777777" w:rsidR="00CB4D15" w:rsidRDefault="00CB4D15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детях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05B3E" w14:textId="77777777" w:rsidR="00CB4D15" w:rsidRPr="00E061AC" w:rsidRDefault="00174F5D" w:rsidP="00E061AC">
            <w:pPr>
              <w:autoSpaceDE w:val="0"/>
              <w:autoSpaceDN w:val="0"/>
              <w:spacing w:before="7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92906" w14:textId="77777777" w:rsidR="00CB4D15" w:rsidRPr="00C302FE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79A4E" w14:textId="77777777" w:rsidR="00CB4D15" w:rsidRDefault="00CB4D15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774FA" w14:textId="77777777" w:rsidR="00CB4D15" w:rsidRDefault="00CB4D15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обсуждение цели чтения, выбор формы чтения (вслух или про себя (молча), удерживание учебной задачи и ответ на вопрос «На какой вопрос хочу получить ответ, читая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произведений о жизни детей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 разное время: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А. П. Чехов «Мальчики»,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Б. С. Житков «Как я ловил человечков», К. Г. Паустовский «Корзина с еловыми шишками»(не менее трёх авторов);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М.Зощенко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«Е</w:t>
            </w:r>
            <w:r w:rsidR="00174F5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лка»; (</w:t>
            </w:r>
            <w:r w:rsidR="001272D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(научно-фантастические рассказы) </w:t>
            </w:r>
            <w:proofErr w:type="spellStart"/>
            <w:r w:rsidR="00174F5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Е.Велтистов</w:t>
            </w:r>
            <w:proofErr w:type="spellEnd"/>
            <w:r w:rsidR="00174F5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«Приключения Электроника»; </w:t>
            </w:r>
            <w:proofErr w:type="spellStart"/>
            <w:r w:rsidR="00174F5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К.Булычев</w:t>
            </w:r>
            <w:proofErr w:type="spellEnd"/>
            <w:r w:rsidR="00174F5D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«Путешествие Алисы».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в составлении вопросов (в том числе проблемных) к произведению;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завязки, кульминации, развязки (композиция произведения);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составление цитатного плана, оценка совместной деятельности;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в выразительном чтении небольших эпизодов с соблюдением орфоэпических и интонационных норм при чтении вслух;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произведения от лица героя или от третьего лица; </w:t>
            </w:r>
          </w:p>
          <w:p w14:paraId="739FA86F" w14:textId="77777777" w:rsidR="00CB4D15" w:rsidRDefault="00CB4D15">
            <w:pPr>
              <w:autoSpaceDE w:val="0"/>
              <w:autoSpaceDN w:val="0"/>
              <w:spacing w:before="78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составление рассказа от имени одного из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сформированности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специальных читательских умений Проверка и оценка своей работы по предложенным критериям; Работа в группе: выбор книги по теме «О детях», представление самостоятельно прочитанного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и выбранной книги с использованием аппарата издания (обложка, оглавление, аннотация, предисловие, иллюстрации, сноски, примечания);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Составление рассказа-рассуждения о любимой книге о детях;</w:t>
            </w:r>
          </w:p>
          <w:p w14:paraId="4F0D8FDA" w14:textId="77777777" w:rsidR="00CB4D15" w:rsidRPr="00BA7D10" w:rsidRDefault="00CB4D15">
            <w:pPr>
              <w:autoSpaceDE w:val="0"/>
              <w:autoSpaceDN w:val="0"/>
              <w:spacing w:before="78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47CD4" w14:textId="77777777" w:rsidR="007C3FCF" w:rsidRDefault="007C3FCF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Текущий контроль;</w:t>
            </w:r>
          </w:p>
          <w:p w14:paraId="0245BAAB" w14:textId="14CB0496" w:rsidR="00CB4D15" w:rsidRDefault="005B3E4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Тематический контроль;</w:t>
            </w:r>
          </w:p>
          <w:p w14:paraId="4B7BA57D" w14:textId="4F704174" w:rsidR="005B3E4E" w:rsidRPr="00B52C94" w:rsidRDefault="005B3E4E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  <w:bookmarkStart w:id="0" w:name="_GoBack"/>
            <w:bookmarkEnd w:id="0"/>
          </w:p>
          <w:p w14:paraId="4816E9F1" w14:textId="77777777" w:rsidR="00CB4D15" w:rsidRPr="00BA7D10" w:rsidRDefault="00CB4D15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19A8C2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D6BDBAB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DD6E3A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7E81771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1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DD8367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AAE936D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21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65AA3C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E49C158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E8AFB5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4D96FE1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4A5EFD1" w14:textId="77777777" w:rsidR="00CB4D15" w:rsidRPr="00BA7D10" w:rsidRDefault="00261E9C" w:rsidP="00BA7D10">
            <w:pPr>
              <w:rPr>
                <w:lang w:val="ru-RU"/>
              </w:rPr>
            </w:pPr>
            <w:hyperlink r:id="rId12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CB4D15" w:rsidRPr="00BA7D10" w14:paraId="2B5A9405" w14:textId="77777777" w:rsidTr="00E06695">
        <w:trPr>
          <w:trHeight w:hRule="exact" w:val="59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87348C" w14:textId="618892B0" w:rsidR="00CB4D15" w:rsidRDefault="00CB4D15" w:rsidP="00B52C94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1.12.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7BACC" w14:textId="77777777" w:rsidR="00CB4D15" w:rsidRDefault="00CB4D15" w:rsidP="00B52C94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Пьеса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C5F915" w14:textId="77777777" w:rsidR="00CB4D15" w:rsidRDefault="00CB4D15" w:rsidP="00B52C94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F14D5A" w14:textId="77777777" w:rsidR="00CB4D15" w:rsidRDefault="00CB4D15" w:rsidP="00B52C94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3174C6" w14:textId="77777777" w:rsidR="00CB4D15" w:rsidRDefault="00CB4D15" w:rsidP="00B52C94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9AC2A" w14:textId="77777777" w:rsidR="00CB4D15" w:rsidRDefault="00CB4D15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вслух и про себя (молча) пьес. Например, С. Я. Маршак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«Двенадцать месяцев», Е. Л. Шварц «Красная Шапочка» (одна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понятиях: пьеса, действие, персонажи, диалог, ремарка, реплика;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анализ действующих лиц, обсуждение проблемы: является ли автор пьесы действующим лицом, ответ на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вопрос «Почему в тексте приводятся авторские замечания(ремарки), каково их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назначение?»;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анализ и обсуждение драматического произведения (пьесы) и эпического (сказки) —определение сходства и различий, диалог как текст пьесы, возможность постановки на театральной сцене; Чтение по ролям;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 (совместная деятельность): готовим спектакль — выбор эпизода пьесы, распределение ролей, подготовка ответов на вопросы «С какой интонацией говорят герои?», «Какая мимика и какие жесты нужны в данной сцене?», подготовка к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инсценированию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эпизода; </w:t>
            </w:r>
          </w:p>
          <w:p w14:paraId="182EB81A" w14:textId="77777777" w:rsidR="00CB4D15" w:rsidRDefault="00CB4D15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14:paraId="53598633" w14:textId="77777777" w:rsidR="00CB4D15" w:rsidRDefault="00CB4D15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Понимание значения чтения для самообразования и саморазвития; самостоятельная организация читательской деятельности во время </w:t>
            </w:r>
            <w:proofErr w:type="gramStart"/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досуга;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</w:t>
            </w:r>
            <w:proofErr w:type="gram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 театр (при наличии условий) и просмотр детского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спектакля;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Дифференцированная работа: создание (рисование) афиши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спектакля;</w:t>
            </w:r>
          </w:p>
          <w:p w14:paraId="2C7E3AAE" w14:textId="77777777" w:rsidR="00CB4D15" w:rsidRPr="00BA7D10" w:rsidRDefault="00CB4D15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DEB20" w14:textId="77777777" w:rsidR="00CB4D15" w:rsidRPr="000370CE" w:rsidRDefault="007C3FCF" w:rsidP="00B52C94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Текущий контроль</w:t>
            </w:r>
            <w:r w:rsidR="00CB4D15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51C9CC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6B7602B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F1146C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2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2A93745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0BA2935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CBB99C" w14:textId="77777777" w:rsidR="00CB4D15" w:rsidRDefault="00CB4D1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32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29C6A1F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9FCF93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EEB099A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9DC3290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F8C7B14" w14:textId="77777777" w:rsidR="00CB4D15" w:rsidRPr="00BA7D10" w:rsidRDefault="00261E9C" w:rsidP="00B52C94">
            <w:pPr>
              <w:rPr>
                <w:lang w:val="ru-RU"/>
              </w:rPr>
            </w:pPr>
            <w:hyperlink r:id="rId13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4CED50EB" w14:textId="77777777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47461DB0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7EDCC5D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200"/>
        <w:gridCol w:w="7230"/>
        <w:gridCol w:w="1788"/>
        <w:gridCol w:w="1382"/>
      </w:tblGrid>
      <w:tr w:rsidR="00CB4D15" w:rsidRPr="00BA7D10" w14:paraId="68A067E5" w14:textId="77777777" w:rsidTr="00CB4D15">
        <w:trPr>
          <w:trHeight w:hRule="exact" w:val="55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60D6A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1.13.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D5820" w14:textId="77777777" w:rsidR="00CB4D15" w:rsidRDefault="00CB4D15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Юмористические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произведения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A9B71" w14:textId="77777777" w:rsidR="00CB4D15" w:rsidRDefault="001F60D5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A1365" w14:textId="77777777" w:rsidR="00CB4D15" w:rsidRPr="00C302FE" w:rsidRDefault="00CB4D1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6DF42" w14:textId="77777777" w:rsidR="00CB4D15" w:rsidRDefault="00CB4D15"/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FD173" w14:textId="77777777" w:rsidR="00CB4D15" w:rsidRDefault="00CB4D15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Разговор перед чтением: обсуждение проблемного вопроса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«Какой текст является юмористическим?»; Слушание и чтение художественных произведений, оценка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эмоционального состояния при восприятии юмористического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произведения, ответ на вопрос «Какое чувство вызывает сюжет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рассказа? Почему?»; Рассказы В. Ю. Драгунского «Главные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реки», В. В. </w:t>
            </w:r>
            <w:proofErr w:type="spellStart"/>
            <w:proofErr w:type="gram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Голявкина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«</w:t>
            </w:r>
            <w:proofErr w:type="gram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Никакой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горчицы я не ел», «Не надо врать», Н.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(не менее двух произведений по выбору);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ролям, выбор интонации, отражающей комичность ситуации; </w:t>
            </w:r>
          </w:p>
          <w:p w14:paraId="09E306E4" w14:textId="77777777" w:rsidR="00CB4D15" w:rsidRDefault="00CB4D15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Оценивание выступления (своё и одноклассников) с точки зрения передачи настроения, особенностей произведения и героев;</w:t>
            </w:r>
          </w:p>
          <w:p w14:paraId="658C11B2" w14:textId="77777777" w:rsidR="00CB4D15" w:rsidRDefault="00CB4D15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Дифференцированная работа: придумывание продолжения рассказа;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Проверочная работа по итогам изученного раздела: демонстрация начитанности и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сформированности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специальных читательских умений;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Литературная викторина по произведениям Н. Н. Носова, В. Ю. Драгунского;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Слушание записей (аудио) юмористических произведений, просмотр фильмов;</w:t>
            </w:r>
          </w:p>
          <w:p w14:paraId="498FD4B2" w14:textId="77777777" w:rsidR="00CB4D15" w:rsidRPr="004B544F" w:rsidRDefault="00CB4D15" w:rsidP="004B544F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F943F" w14:textId="77777777" w:rsidR="007C3FCF" w:rsidRDefault="007C3FCF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контроль;</w:t>
            </w:r>
          </w:p>
          <w:p w14:paraId="48CCEA5F" w14:textId="77777777" w:rsidR="005B3E4E" w:rsidRDefault="007C3FCF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Тематический контроль</w:t>
            </w:r>
            <w:r w:rsidR="005B3E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;</w:t>
            </w:r>
          </w:p>
          <w:p w14:paraId="7546F7B8" w14:textId="011763A8" w:rsidR="00CB4D15" w:rsidRPr="00BA7D10" w:rsidRDefault="005B3E4E" w:rsidP="007C3FCF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Письменный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опрос.</w:t>
            </w:r>
            <w:r w:rsidR="007C3FC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.</w:t>
            </w:r>
            <w:proofErr w:type="gramEnd"/>
            <w:r w:rsidR="00CB4D15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A4EF2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0D3728E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3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DE86DC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E84E2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0B4321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71B005D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43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1E9AC2D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C7F23A0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4866C7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FC0C0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766AA4E" w14:textId="77777777" w:rsidR="00CB4D15" w:rsidRPr="00BA7D10" w:rsidRDefault="00261E9C" w:rsidP="00BA7D10">
            <w:pPr>
              <w:rPr>
                <w:lang w:val="ru-RU"/>
              </w:rPr>
            </w:pPr>
            <w:hyperlink r:id="rId14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CB4D15" w:rsidRPr="00BA7D10" w14:paraId="18500391" w14:textId="77777777" w:rsidTr="00CB4D15">
        <w:trPr>
          <w:trHeight w:hRule="exact" w:val="6669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BEBC2B" w14:textId="784819EC" w:rsidR="00CB4D15" w:rsidRDefault="00CB4D15" w:rsidP="00B52C94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1.14.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5A0C0" w14:textId="77777777" w:rsidR="00CB4D15" w:rsidRDefault="00CB4D15" w:rsidP="00B52C94">
            <w:pPr>
              <w:autoSpaceDE w:val="0"/>
              <w:autoSpaceDN w:val="0"/>
              <w:spacing w:before="76" w:after="0" w:line="245" w:lineRule="auto"/>
              <w:ind w:right="864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Зарубежная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литература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34CB94" w14:textId="77777777" w:rsidR="00CB4D15" w:rsidRDefault="00A42F19" w:rsidP="00B52C94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2C0E8" w14:textId="77777777" w:rsidR="00CB4D15" w:rsidRPr="00C302FE" w:rsidRDefault="00CB4D15" w:rsidP="00B52C9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5F83CF" w14:textId="77777777" w:rsidR="00CB4D15" w:rsidRDefault="00CB4D15" w:rsidP="00B52C94"/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07C08" w14:textId="77777777" w:rsidR="00CB4D15" w:rsidRDefault="00CB4D15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Разговор перед чтением: установление цели чтения, ответ на вопрос «На какой вопрос хочу получить ответ, читая произведение?»;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Чтение литературных сказок зарубежных писателей (по выбору): братья Гримм «Белоснежка и семь гномов», Ш. Перро «Спящая красавица», Х.-К. Андерсен «Дикие лебеди», «Русалочка»;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отношения автора к героям, поступкам, описанным в сказках;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Пересказ (устно) содержания произведения выборочно;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чтение диалогов по ролям;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приключенческой литературы: Дж. Свифт «Путешествие Гулливера» (отрывки), Марк Твен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«Приключения Тома </w:t>
            </w:r>
            <w:proofErr w:type="spell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Сойера</w:t>
            </w:r>
            <w:proofErr w:type="spellEnd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» (отрывки); </w:t>
            </w:r>
          </w:p>
          <w:p w14:paraId="38B324F6" w14:textId="77777777" w:rsidR="00CB4D15" w:rsidRDefault="00CB4D15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текстом произведения (характеристика героя): нахождение описания героя, определение взаимосвязи между поступками героев, сравнивание героев по аналогии или по контрасту, оценка поступков героев;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дополнительной справочной информации о зарубежных писателях: Дж. Свифт, Марк Твен, Л. Кэрролл, представление своего сообщения в классе, составление выставки книг зарубежных сказок, книг о животных;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произведению;</w:t>
            </w:r>
          </w:p>
          <w:p w14:paraId="4B9DB3FA" w14:textId="77777777" w:rsidR="00CB4D15" w:rsidRPr="00BA7D10" w:rsidRDefault="00CB4D15" w:rsidP="00B52C94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E6A03" w14:textId="77777777" w:rsidR="007C3FCF" w:rsidRDefault="007C3FCF" w:rsidP="007C3FCF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Текущий контроль;</w:t>
            </w:r>
          </w:p>
          <w:p w14:paraId="071BA097" w14:textId="77777777" w:rsidR="005B3E4E" w:rsidRDefault="005B3E4E" w:rsidP="007C3FCF">
            <w:pPr>
              <w:autoSpaceDE w:val="0"/>
              <w:autoSpaceDN w:val="0"/>
              <w:spacing w:before="78" w:after="0" w:line="254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Тематический контроль;</w:t>
            </w:r>
          </w:p>
          <w:p w14:paraId="50060062" w14:textId="11E99384" w:rsidR="00CB4D15" w:rsidRPr="000370CE" w:rsidRDefault="005B3E4E" w:rsidP="007C3FCF">
            <w:pPr>
              <w:autoSpaceDE w:val="0"/>
              <w:autoSpaceDN w:val="0"/>
              <w:spacing w:before="78" w:after="0" w:line="254" w:lineRule="auto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Тестирование.</w:t>
            </w:r>
            <w:r w:rsidR="00CB4D15"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497CDB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4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B479B73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52365F8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A0B90BF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BCA4F5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8114655" w14:textId="77777777" w:rsidR="00CB4D15" w:rsidRDefault="00CB4D15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54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9C42A7B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5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59E976A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023721C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ADD6347" w14:textId="77777777" w:rsidR="00CB4D15" w:rsidRDefault="00261E9C" w:rsidP="00B52C94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5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7A368317" w14:textId="77777777" w:rsidR="00CB4D15" w:rsidRPr="00BA7D10" w:rsidRDefault="00261E9C" w:rsidP="00B52C94">
            <w:pPr>
              <w:rPr>
                <w:lang w:val="ru-RU"/>
              </w:rPr>
            </w:pPr>
            <w:hyperlink r:id="rId15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</w:tbl>
    <w:p w14:paraId="50A58F0B" w14:textId="49EC8650" w:rsidR="00A3758D" w:rsidRPr="00BA7D10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7A6D69C4" w14:textId="77777777" w:rsidR="00A3758D" w:rsidRPr="00BA7D10" w:rsidRDefault="00A3758D">
      <w:pPr>
        <w:rPr>
          <w:lang w:val="ru-RU"/>
        </w:rPr>
        <w:sectPr w:rsidR="00A3758D" w:rsidRPr="00BA7D10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27F7D10" w14:textId="77777777" w:rsidR="00A3758D" w:rsidRPr="00BA7D10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802"/>
        <w:gridCol w:w="528"/>
        <w:gridCol w:w="1104"/>
        <w:gridCol w:w="1200"/>
        <w:gridCol w:w="7088"/>
        <w:gridCol w:w="1930"/>
        <w:gridCol w:w="1382"/>
      </w:tblGrid>
      <w:tr w:rsidR="00CB4D15" w:rsidRPr="00BA7D10" w14:paraId="46ADD395" w14:textId="77777777" w:rsidTr="00BA543A">
        <w:trPr>
          <w:trHeight w:hRule="exact" w:val="511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EDA833" w14:textId="77777777" w:rsidR="00CB4D15" w:rsidRDefault="00CB4D15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1.15.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AA11D" w14:textId="77777777" w:rsidR="00CB4D15" w:rsidRPr="00BA7D10" w:rsidRDefault="00CB4D15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Библиографическая культура (работа с детской книгой и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справочной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литературой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3C7A7" w14:textId="77777777" w:rsidR="00CB4D15" w:rsidRDefault="001272D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F1DA5" w14:textId="77777777" w:rsidR="00CB4D15" w:rsidRDefault="00CB4D15"/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D123D4" w14:textId="77777777" w:rsidR="00CB4D15" w:rsidRDefault="00CB4D15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82A2C" w14:textId="77777777" w:rsidR="00CB4D15" w:rsidRPr="00BA7D10" w:rsidRDefault="00CB4D15" w:rsidP="00B52C94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Экскурсия в школьную или ближайшую детскую библиотеку: тема экскурсии «Зачем нужны книги»; Чтение очерков С. Я. Маршака «Книга — ваш друг и учитель», В. П. Бороздина «Первый в космосе», И. С.</w:t>
            </w:r>
          </w:p>
          <w:p w14:paraId="1356AFA1" w14:textId="77777777" w:rsidR="00CB4D15" w:rsidRDefault="00CB4D15" w:rsidP="00BA543A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Соколова-Микитова «Родина», Н. С. Шер «Картины-сказки»;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парах: «чтение» информации, представленной в схематическом виде, заполнение </w:t>
            </w:r>
            <w:proofErr w:type="gramStart"/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схемы; </w:t>
            </w:r>
            <w:r w:rsidR="00BA543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gramEnd"/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и оценка своей работы по предложенным критериям;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цели выразительно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 исполнения и работы с 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текстом;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Поиск информации в справочной литературе, работа с различными периодическими изданиями: </w:t>
            </w:r>
            <w:r w:rsidR="00BA543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газетами и журналами для детей;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BA7D10">
              <w:rPr>
                <w:lang w:val="ru-RU"/>
              </w:rPr>
              <w:br/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Рекомендации по летнему чтению, оформление дневника летнего чтения;</w:t>
            </w:r>
          </w:p>
          <w:p w14:paraId="7F9C7E90" w14:textId="77777777" w:rsidR="00CB4D15" w:rsidRDefault="00CB4D15" w:rsidP="00B52C94">
            <w:pPr>
              <w:autoSpaceDE w:val="0"/>
              <w:autoSpaceDN w:val="0"/>
              <w:spacing w:before="20" w:after="0" w:line="254" w:lineRule="auto"/>
              <w:ind w:left="72" w:right="144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 w:rsidRPr="004B544F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Понимание значения чтения для самообразования и саморазвития; самостоятельная организация читательской деятельности во время досуга;</w:t>
            </w:r>
          </w:p>
          <w:p w14:paraId="31B05AAA" w14:textId="77777777" w:rsidR="00CB4D15" w:rsidRPr="00BA7D10" w:rsidRDefault="00CB4D15" w:rsidP="00B52C94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Осуществление контроля процесса и результата деятельности; установление причины возникших ошибок и трудностей; проявление способности пре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двидеть их в предстоящей работе.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30B71" w14:textId="77777777" w:rsidR="00CB4D15" w:rsidRPr="00B52C94" w:rsidRDefault="007C3FCF" w:rsidP="00B52C94">
            <w:pP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>Текущий контроль.</w:t>
            </w:r>
          </w:p>
          <w:p w14:paraId="052AC62C" w14:textId="77777777" w:rsidR="00CB4D15" w:rsidRPr="00BA7D10" w:rsidRDefault="001272D9" w:rsidP="00B52C9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7FDF7"/>
                <w:lang w:val="ru-RU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012A79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https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://</w:t>
              </w:r>
              <w:proofErr w:type="spellStart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quizizz</w:t>
              </w:r>
              <w:proofErr w:type="spellEnd"/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.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</w:rPr>
                <w:t>com</w:t>
              </w:r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8C74F68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1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https://nearpod.com/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13E0E65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2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https://www.plickers.com/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44BAE25A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3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https://genial.ly/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508A703C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4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https://www.zipgrade.com/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6A00956C" w14:textId="77777777" w:rsidR="00CB4D15" w:rsidRDefault="00CB4D15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hyperlink r:id="rId165" w:history="1">
              <w:r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https://www.umaigra.com/</w:t>
              </w:r>
            </w:hyperlink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3713218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6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https://worksheets.ru/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189B7EBD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7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https://www.liveworksheets.com/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2059DF18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8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https://udoba.org/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32D06BAB" w14:textId="77777777" w:rsidR="00CB4D15" w:rsidRDefault="00261E9C" w:rsidP="00BA7D10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hyperlink r:id="rId169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https://learningapps.org/</w:t>
              </w:r>
            </w:hyperlink>
            <w:r w:rsidR="00CB4D1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  <w:p w14:paraId="00BF51B2" w14:textId="77777777" w:rsidR="00CB4D15" w:rsidRPr="00BA7D10" w:rsidRDefault="00261E9C" w:rsidP="00BA7D10">
            <w:pPr>
              <w:rPr>
                <w:lang w:val="ru-RU"/>
              </w:rPr>
            </w:pPr>
            <w:hyperlink r:id="rId170" w:history="1">
              <w:r w:rsidR="00CB4D15">
                <w:rPr>
                  <w:rStyle w:val="aff8"/>
                  <w:rFonts w:ascii="Times New Roman" w:eastAsia="Times New Roman" w:hAnsi="Times New Roman"/>
                  <w:w w:val="97"/>
                  <w:sz w:val="16"/>
                  <w:lang w:val="ru-RU"/>
                </w:rPr>
                <w:t>https://teachermade.com/</w:t>
              </w:r>
            </w:hyperlink>
          </w:p>
        </w:tc>
      </w:tr>
      <w:tr w:rsidR="00A3758D" w14:paraId="7A5FE82A" w14:textId="77777777">
        <w:trPr>
          <w:trHeight w:hRule="exact" w:val="348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AE4A2" w14:textId="77777777" w:rsidR="00A3758D" w:rsidRDefault="00BA7D10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1D033" w14:textId="77777777" w:rsidR="00A3758D" w:rsidRDefault="00DB655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2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DD1AF4" w14:textId="77777777" w:rsidR="00A3758D" w:rsidRDefault="00A3758D"/>
        </w:tc>
      </w:tr>
      <w:tr w:rsidR="00A3758D" w14:paraId="20214718" w14:textId="77777777" w:rsidTr="00CB4D15">
        <w:trPr>
          <w:trHeight w:hRule="exact" w:val="520"/>
        </w:trPr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A982E" w14:textId="77777777" w:rsidR="00A3758D" w:rsidRPr="00BA7D10" w:rsidRDefault="00BA7D10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CFF8B" w14:textId="77777777" w:rsidR="00A3758D" w:rsidRDefault="00DB655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44161" w14:textId="77777777" w:rsidR="00A3758D" w:rsidRDefault="00DB655D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5BCDD76" w14:textId="77777777" w:rsidR="00A3758D" w:rsidRPr="00792495" w:rsidRDefault="001272D9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0400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8CCB0" w14:textId="77777777" w:rsidR="00A3758D" w:rsidRDefault="00A3758D"/>
        </w:tc>
      </w:tr>
    </w:tbl>
    <w:p w14:paraId="37B11E50" w14:textId="77777777" w:rsidR="00A3758D" w:rsidRDefault="00A3758D">
      <w:pPr>
        <w:autoSpaceDE w:val="0"/>
        <w:autoSpaceDN w:val="0"/>
        <w:spacing w:after="0" w:line="14" w:lineRule="exact"/>
      </w:pPr>
    </w:p>
    <w:p w14:paraId="20E4BE8D" w14:textId="77777777" w:rsidR="00A3758D" w:rsidRDefault="00A3758D">
      <w:pPr>
        <w:sectPr w:rsidR="00A3758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26EF8C0" w14:textId="77777777" w:rsidR="00A3758D" w:rsidRDefault="00A3758D">
      <w:pPr>
        <w:autoSpaceDE w:val="0"/>
        <w:autoSpaceDN w:val="0"/>
        <w:spacing w:after="78" w:line="220" w:lineRule="exact"/>
      </w:pPr>
    </w:p>
    <w:p w14:paraId="764982D6" w14:textId="77777777" w:rsidR="00A3758D" w:rsidRDefault="00BA7D10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1057" w:type="dxa"/>
        <w:tblInd w:w="-279" w:type="dxa"/>
        <w:tblLayout w:type="fixed"/>
        <w:tblLook w:val="04A0" w:firstRow="1" w:lastRow="0" w:firstColumn="1" w:lastColumn="0" w:noHBand="0" w:noVBand="1"/>
      </w:tblPr>
      <w:tblGrid>
        <w:gridCol w:w="993"/>
        <w:gridCol w:w="2550"/>
        <w:gridCol w:w="569"/>
        <w:gridCol w:w="1417"/>
        <w:gridCol w:w="1134"/>
        <w:gridCol w:w="1277"/>
        <w:gridCol w:w="1276"/>
        <w:gridCol w:w="1841"/>
      </w:tblGrid>
      <w:tr w:rsidR="00A3758D" w14:paraId="5762A71B" w14:textId="77777777" w:rsidTr="00633F7E">
        <w:trPr>
          <w:trHeight w:hRule="exact" w:val="49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D4892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 w:right="576"/>
              <w:rPr>
                <w:sz w:val="20"/>
                <w:szCs w:val="20"/>
              </w:rPr>
            </w:pP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№</w:t>
            </w:r>
            <w:r w:rsidRPr="00713459">
              <w:rPr>
                <w:sz w:val="20"/>
                <w:szCs w:val="20"/>
              </w:rPr>
              <w:br/>
            </w:r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46117C" w14:textId="77777777" w:rsidR="00A3758D" w:rsidRPr="00713459" w:rsidRDefault="00BA7D1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</w:p>
        </w:tc>
        <w:tc>
          <w:tcPr>
            <w:tcW w:w="43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19930C" w14:textId="77777777" w:rsidR="00A3758D" w:rsidRPr="00713459" w:rsidRDefault="00BA7D10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AF466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713459">
              <w:rPr>
                <w:sz w:val="20"/>
                <w:szCs w:val="20"/>
              </w:rPr>
              <w:br/>
            </w: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EBA01" w14:textId="77777777" w:rsidR="00A3758D" w:rsidRPr="00713459" w:rsidRDefault="00BA7D10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Виды</w:t>
            </w:r>
            <w:proofErr w:type="spellEnd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формы</w:t>
            </w:r>
            <w:proofErr w:type="spellEnd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контроля</w:t>
            </w:r>
            <w:proofErr w:type="spellEnd"/>
          </w:p>
        </w:tc>
      </w:tr>
      <w:tr w:rsidR="009F5CFA" w14:paraId="6DC0D6E2" w14:textId="77777777" w:rsidTr="00633F7E">
        <w:trPr>
          <w:trHeight w:hRule="exact" w:val="1471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A2A0" w14:textId="77777777" w:rsidR="009F5CFA" w:rsidRDefault="009F5CFA"/>
        </w:tc>
        <w:tc>
          <w:tcPr>
            <w:tcW w:w="2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E2EF" w14:textId="77777777" w:rsidR="009F5CFA" w:rsidRDefault="009F5CFA"/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E6F31E" w14:textId="77777777" w:rsidR="009F5CFA" w:rsidRPr="0071345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9AF53" w14:textId="77777777" w:rsidR="009F5CFA" w:rsidRPr="00713459" w:rsidRDefault="009F5CFA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</w:rPr>
            </w:pP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134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97CC83" w14:textId="77777777" w:rsidR="009F5CFA" w:rsidRPr="00713459" w:rsidRDefault="00713459">
            <w:pPr>
              <w:autoSpaceDE w:val="0"/>
              <w:autoSpaceDN w:val="0"/>
              <w:spacing w:before="98" w:after="0" w:line="262" w:lineRule="auto"/>
              <w:ind w:left="72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/>
              </w:rPr>
              <w:t>пров.работы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8D6A65" w14:textId="77777777" w:rsidR="009F5CFA" w:rsidRPr="00713459" w:rsidRDefault="00713459" w:rsidP="009F5CFA">
            <w:pPr>
              <w:autoSpaceDE w:val="0"/>
              <w:autoSpaceDN w:val="0"/>
              <w:spacing w:before="98" w:after="0" w:line="262" w:lineRule="auto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практ</w:t>
            </w:r>
            <w:r w:rsidR="009F5CFA" w:rsidRPr="0071345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.работы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965C" w14:textId="77777777" w:rsidR="009F5CFA" w:rsidRDefault="009F5CFA"/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0FF3" w14:textId="77777777" w:rsidR="009F5CFA" w:rsidRDefault="009F5CFA"/>
        </w:tc>
      </w:tr>
      <w:tr w:rsidR="009F5CFA" w:rsidRPr="00633F7E" w14:paraId="08C517AC" w14:textId="77777777" w:rsidTr="00633F7E">
        <w:trPr>
          <w:trHeight w:hRule="exact" w:val="31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94D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2359BB04" w14:textId="77777777" w:rsidR="00633F7E" w:rsidRDefault="00633F7E" w:rsidP="00633F7E">
            <w:pPr>
              <w:shd w:val="clear" w:color="auto" w:fill="FFFFFF" w:themeFill="background1"/>
              <w:rPr>
                <w:lang w:val="ru-RU"/>
              </w:rPr>
            </w:pPr>
            <w:r w:rsidRPr="000900F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Знакомство с учебником по литературному чтению.</w:t>
            </w:r>
            <w:r w:rsidRPr="000900F7">
              <w:rPr>
                <w:lang w:val="ru-RU"/>
              </w:rPr>
              <w:t xml:space="preserve"> </w:t>
            </w:r>
          </w:p>
          <w:p w14:paraId="44685EEC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Фольклор как народная духовная культура.</w:t>
            </w: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Герой былины — защитник страны. Образы русских богатырей: Ильи Муромца, 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лёши Поповича, Добрыни Никитича. </w:t>
            </w:r>
            <w:r w:rsidRPr="003A023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Былина «Ильины три </w:t>
            </w:r>
            <w:proofErr w:type="spellStart"/>
            <w:r w:rsidRPr="003A023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поездочки</w:t>
            </w:r>
            <w:proofErr w:type="spellEnd"/>
            <w:r w:rsidRPr="003A023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».</w:t>
            </w:r>
          </w:p>
          <w:p w14:paraId="730E4EBC" w14:textId="77777777" w:rsidR="00540D13" w:rsidRDefault="00540D13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06EF7BAF" w14:textId="77777777" w:rsidR="006C280C" w:rsidRDefault="00540D13" w:rsidP="007A136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2C68A5F1" w14:textId="77777777" w:rsidR="009F5CFA" w:rsidRPr="006C280C" w:rsidRDefault="006C280C" w:rsidP="007A136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F5CFA"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5B2DF53" w14:textId="77777777" w:rsidR="009F5CFA" w:rsidRPr="00C645B6" w:rsidRDefault="009F5CFA" w:rsidP="00EA64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A2E45A5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2CA9E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93FD05" w14:textId="77777777" w:rsidR="009F5CFA" w:rsidRDefault="009F5C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5E78B0" w14:textId="77777777" w:rsidR="009F5CFA" w:rsidRDefault="009F5CFA"/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48E9E7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22766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E3DCA" w14:textId="77777777" w:rsidR="007E474A" w:rsidRPr="009E12AD" w:rsidRDefault="007E474A" w:rsidP="00F9037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1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У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стный </w:t>
            </w:r>
            <w:proofErr w:type="gramStart"/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опрос;</w:t>
            </w:r>
            <w:commentRangeEnd w:id="1"/>
            <w:r w:rsidR="00617A90">
              <w:rPr>
                <w:rStyle w:val="affb"/>
              </w:rPr>
              <w:commentReference w:id="1"/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</w:t>
            </w:r>
            <w:proofErr w:type="gramEnd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  <w:r w:rsidR="00F9037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</w:tc>
      </w:tr>
      <w:tr w:rsidR="009F5CFA" w:rsidRPr="00633F7E" w14:paraId="2957EAD9" w14:textId="77777777" w:rsidTr="00633F7E">
        <w:trPr>
          <w:trHeight w:hRule="exact" w:val="225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9D83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76479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Представление о многообразии видов фольклора: словесный, музыкальный, обрядовый (календарный). </w:t>
            </w:r>
          </w:p>
          <w:p w14:paraId="7FB645A1" w14:textId="77777777" w:rsidR="00633F7E" w:rsidRPr="003A023F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0E9A3C55" w14:textId="77777777" w:rsidR="00540D13" w:rsidRDefault="00633F7E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E0952AF" w14:textId="77777777" w:rsidR="009F5CFA" w:rsidRPr="007A1361" w:rsidRDefault="006C280C" w:rsidP="006C280C">
            <w:pPr>
              <w:shd w:val="clear" w:color="auto" w:fill="FFFFFF" w:themeFill="background1"/>
              <w:rPr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="009F5CFA" w:rsidRPr="007A136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5DA3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062BE" w14:textId="77777777" w:rsidR="009F5CFA" w:rsidRDefault="009F5C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D58DDCD" w14:textId="77777777" w:rsidR="009F5CFA" w:rsidRDefault="009F5CFA"/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41E5F5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F8B72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56B07" w14:textId="77777777" w:rsidR="009F5CFA" w:rsidRPr="009E12AD" w:rsidRDefault="007E474A" w:rsidP="00F90370">
            <w:pPr>
              <w:rPr>
                <w:lang w:val="ru-RU"/>
              </w:rPr>
            </w:pPr>
            <w:commentRangeStart w:id="2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F9037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  <w:commentRangeEnd w:id="2"/>
            <w:r w:rsidR="00FD5234">
              <w:rPr>
                <w:rStyle w:val="affb"/>
              </w:rPr>
              <w:commentReference w:id="2"/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291AC4E" w14:textId="77777777" w:rsidTr="00633F7E">
        <w:trPr>
          <w:trHeight w:hRule="exact" w:val="19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D951B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F9206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Обобщение представлений о малых жанрах фольклора</w:t>
            </w:r>
            <w:r w:rsidRPr="001569C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(загадки, пословицы, скороговорки, </w:t>
            </w:r>
            <w:proofErr w:type="spellStart"/>
            <w:r w:rsidRPr="001569C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потешки</w:t>
            </w:r>
            <w:proofErr w:type="spellEnd"/>
            <w:r w:rsidRPr="001569C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, песни, небылицы, </w:t>
            </w:r>
            <w:proofErr w:type="spellStart"/>
            <w:r w:rsidRPr="001569C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заклички</w:t>
            </w:r>
            <w:proofErr w:type="spellEnd"/>
            <w:r w:rsidRPr="001569CC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)</w:t>
            </w:r>
            <w:r w:rsidRPr="001569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</w:p>
          <w:p w14:paraId="5E31B5C9" w14:textId="77777777" w:rsidR="009F5CFA" w:rsidRPr="00C645B6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(нет в учебнике) </w:t>
            </w:r>
          </w:p>
          <w:p w14:paraId="3417D668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892D5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C7EF3" w14:textId="77777777" w:rsidR="009F5CFA" w:rsidRDefault="009F5C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BF1A27" w14:textId="77777777" w:rsidR="009F5CFA" w:rsidRDefault="009F5CFA"/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5A5B16E5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A2907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4E995" w14:textId="77777777" w:rsidR="009F5CFA" w:rsidRPr="009E12AD" w:rsidRDefault="007E474A" w:rsidP="00F90370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F9037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261E9C" w14:paraId="51AF6AD2" w14:textId="77777777" w:rsidTr="00261E9C">
        <w:trPr>
          <w:trHeight w:hRule="exact" w:val="2988"/>
        </w:trPr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C0880" w14:textId="77777777" w:rsidR="009F5CFA" w:rsidRPr="007E474A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4.</w:t>
            </w:r>
          </w:p>
        </w:tc>
        <w:tc>
          <w:tcPr>
            <w:tcW w:w="25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2EDA03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A06D9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Сказочники. Собиратели фольклора (А. Н. Афанасьев, В. И. Даль). Углубление представлений о видах сказок: о животных, бытовые, волшебные.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3C6E71D1" w14:textId="77777777" w:rsidR="00633F7E" w:rsidRDefault="007E474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506FDF4C" w14:textId="3289FF2F" w:rsidR="00261E9C" w:rsidRDefault="00261E9C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Тест по разделу «Устное народное творчество»</w:t>
            </w:r>
          </w:p>
          <w:p w14:paraId="741138C3" w14:textId="77777777" w:rsidR="007E474A" w:rsidRPr="007E474A" w:rsidRDefault="007E474A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53BB88E0" w14:textId="77777777" w:rsidR="009F5CFA" w:rsidRPr="00524624" w:rsidRDefault="00633F7E" w:rsidP="00E0669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ED2EA" w14:textId="77777777" w:rsidR="009F5CFA" w:rsidRPr="00C645B6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E372C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475680" w14:textId="77777777" w:rsidR="009F5CFA" w:rsidRDefault="009F5CFA"/>
        </w:tc>
        <w:tc>
          <w:tcPr>
            <w:tcW w:w="1277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CE12DD" w14:textId="77777777" w:rsidR="009F5CFA" w:rsidRPr="00540D13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68220" w14:textId="77777777" w:rsidR="009F5CFA" w:rsidRDefault="009F5CFA"/>
        </w:tc>
        <w:tc>
          <w:tcPr>
            <w:tcW w:w="184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D2174" w14:textId="07510598" w:rsidR="00261E9C" w:rsidRDefault="007E474A" w:rsidP="00633F7E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commentRangeStart w:id="3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Тематический контроль</w:t>
            </w:r>
            <w:r w:rsidR="00261E9C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06AAD74D" w14:textId="79420E79" w:rsidR="00633F7E" w:rsidRDefault="00261E9C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Тестирование.</w:t>
            </w:r>
            <w:r w:rsidR="00616B35"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commentRangeEnd w:id="3"/>
            <w:r w:rsidR="00616B35">
              <w:rPr>
                <w:rStyle w:val="affb"/>
              </w:rPr>
              <w:commentReference w:id="3"/>
            </w:r>
          </w:p>
          <w:p w14:paraId="631257FF" w14:textId="77777777" w:rsidR="00540D13" w:rsidRDefault="00633F7E" w:rsidP="00540D1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1C6C639" w14:textId="77777777" w:rsidR="009F5CFA" w:rsidRPr="009E12AD" w:rsidRDefault="00540D1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261E9C" w14:paraId="2259D632" w14:textId="77777777" w:rsidTr="009F1AA0">
        <w:trPr>
          <w:trHeight w:hRule="exact" w:val="140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1ECA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FBD5F" w14:textId="77777777" w:rsidR="00540D13" w:rsidRPr="00EC6E09" w:rsidRDefault="00633F7E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commentRangeStart w:id="4"/>
            <w:r w:rsidRPr="00A06D9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Стартовая диагностическая работа</w:t>
            </w: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commentRangeEnd w:id="4"/>
            <w:r w:rsidR="00617A90">
              <w:rPr>
                <w:rStyle w:val="affb"/>
              </w:rPr>
              <w:commentReference w:id="4"/>
            </w:r>
          </w:p>
          <w:p w14:paraId="2D10BA08" w14:textId="77777777" w:rsidR="006D758C" w:rsidRPr="00A06D97" w:rsidRDefault="006D758C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D9A8C" w14:textId="77777777" w:rsidR="009F5CFA" w:rsidRPr="007E474A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7E474A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DEDE4E" w14:textId="77777777" w:rsidR="009F5CFA" w:rsidRPr="00A06D9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030A1C" w14:textId="77777777" w:rsidR="009F5CFA" w:rsidRPr="00C87D68" w:rsidRDefault="009F5CFA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7C1B7" w14:textId="77777777" w:rsidR="009F5CFA" w:rsidRPr="007E474A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BF78C1" w14:textId="77777777" w:rsidR="009F5CFA" w:rsidRPr="007E474A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82D7A" w14:textId="77777777" w:rsidR="009F1AA0" w:rsidRDefault="009F1AA0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proofErr w:type="gramStart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Диагностическая </w:t>
            </w:r>
            <w:r w:rsidR="00633F7E"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работа</w:t>
            </w:r>
            <w:proofErr w:type="gramEnd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0A455EFD" w14:textId="77777777" w:rsidR="009F5CFA" w:rsidRPr="007E474A" w:rsidRDefault="0018116B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Письменный </w:t>
            </w:r>
            <w:proofErr w:type="gramStart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опрос</w:t>
            </w:r>
            <w:r w:rsidR="00633F7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.   </w:t>
            </w:r>
            <w:proofErr w:type="gramEnd"/>
            <w:r w:rsidR="00633F7E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</w:t>
            </w:r>
          </w:p>
        </w:tc>
      </w:tr>
      <w:tr w:rsidR="009F5CFA" w:rsidRPr="00633F7E" w14:paraId="0FB3DB32" w14:textId="77777777" w:rsidTr="00633F7E">
        <w:trPr>
          <w:trHeight w:hRule="exact" w:val="18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AFE2C" w14:textId="77777777" w:rsidR="009F5CFA" w:rsidRPr="00633F7E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633F7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75DF29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52462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летопись? Зачем писали летописи? Из Летописей «И повесил Олег щит свой на вратах Царьграда», «И вспомнил Олег коня своего».</w:t>
            </w:r>
          </w:p>
          <w:p w14:paraId="0CFF076E" w14:textId="77777777" w:rsidR="009F5CFA" w:rsidRPr="006D758C" w:rsidRDefault="009F5CFA" w:rsidP="00540D13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CCD124" w14:textId="77777777" w:rsidR="009F5CFA" w:rsidRPr="001207EB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0252D" w14:textId="77777777" w:rsidR="009F5CFA" w:rsidRPr="00540D13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1EF3B0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774D3B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A93F0" w14:textId="77777777" w:rsidR="009F5CFA" w:rsidRPr="001207EB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6A1BA8" w14:textId="77777777" w:rsidR="009F5CFA" w:rsidRPr="001207EB" w:rsidRDefault="002F5B90" w:rsidP="007E474A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C280C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FF0CF27" w14:textId="77777777" w:rsidTr="00633F7E">
        <w:trPr>
          <w:trHeight w:hRule="exact" w:val="14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CB48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57A33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52462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житийная литература? Житие Сергия Радонежского.</w:t>
            </w:r>
          </w:p>
          <w:p w14:paraId="48BDDF5B" w14:textId="77777777" w:rsidR="009F5CFA" w:rsidRPr="00C645B6" w:rsidRDefault="009F5CFA" w:rsidP="00633F7E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E74F5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9BF1D" w14:textId="77777777" w:rsidR="009F5CFA" w:rsidRPr="00524624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35626D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0DAD7E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C56F9A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71C99" w14:textId="77777777" w:rsidR="009F5CFA" w:rsidRPr="009E12AD" w:rsidRDefault="007E474A" w:rsidP="007E474A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  <w:r w:rsidR="009F5CFA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9F5CFA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13D2AF76" w14:textId="77777777" w:rsidTr="00633F7E">
        <w:trPr>
          <w:trHeight w:hRule="exact" w:val="28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48068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E3597" w14:textId="77777777" w:rsidR="00633F7E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C645B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Знакомство с культурно-историческим наследием России, великие люди и события: образы Александра Невского, Дмитрия Пожарского, Дмитрия Донского, Александра Суворова, Михаила Кутузова</w:t>
            </w:r>
          </w:p>
          <w:p w14:paraId="69CABA91" w14:textId="77777777" w:rsidR="00633F7E" w:rsidRPr="00C645B6" w:rsidRDefault="00633F7E" w:rsidP="00633F7E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21644F47" w14:textId="77777777" w:rsidR="009F5CFA" w:rsidRPr="006C280C" w:rsidRDefault="009F5CFA" w:rsidP="00EA64EF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0422146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3430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F8A7C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E08533" w14:textId="77777777" w:rsidR="009F5CFA" w:rsidRPr="00EC6E09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62BA4F" w14:textId="77777777" w:rsidR="009F5CFA" w:rsidRPr="00EC6E09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925F2A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98866" w14:textId="77777777" w:rsidR="009F5CFA" w:rsidRPr="009E12AD" w:rsidRDefault="007E474A" w:rsidP="007E474A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9F5CFA" w:rsidRPr="00261E9C" w14:paraId="4385BE7E" w14:textId="77777777" w:rsidTr="00633F7E">
        <w:trPr>
          <w:trHeight w:hRule="exact" w:val="197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205C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38652" w14:textId="77777777" w:rsidR="0056575C" w:rsidRPr="00C645B6" w:rsidRDefault="00633F7E" w:rsidP="006D758C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6D758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«Наши проекты». Создание календаря исторических событий.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4BD06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D462B9" w14:textId="77777777" w:rsidR="009F5CFA" w:rsidRDefault="009F5C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DC415A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C3F422" w14:textId="77777777" w:rsidR="009F5CFA" w:rsidRPr="00E56AF7" w:rsidRDefault="00633F7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799F69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537B7" w14:textId="77777777" w:rsidR="00633F7E" w:rsidRDefault="00633F7E" w:rsidP="00633F7E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Практическая </w:t>
            </w:r>
            <w:proofErr w:type="gramStart"/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р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абота;</w:t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</w:t>
            </w:r>
            <w:proofErr w:type="gramEnd"/>
            <w:r w:rsidRPr="00637AD4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с использованием «Оценочного листа».     </w:t>
            </w:r>
          </w:p>
          <w:p w14:paraId="609746A3" w14:textId="77777777" w:rsidR="006D758C" w:rsidRDefault="006D758C" w:rsidP="006D758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67DCF48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633F7E" w14:paraId="7660E9D7" w14:textId="77777777" w:rsidTr="002A3A99">
        <w:trPr>
          <w:trHeight w:hRule="exact" w:val="18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E9D098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F45BD8" w14:textId="77777777" w:rsidR="0018116B" w:rsidRPr="003A023F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Устное сообщение об А. С. Пушкине. Подготовка презентации.  А. С. Пушкин «Няне».</w:t>
            </w:r>
          </w:p>
          <w:p w14:paraId="2974346D" w14:textId="77777777" w:rsidR="006D758C" w:rsidRPr="00EC6E09" w:rsidRDefault="006D758C" w:rsidP="006D758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A0C13F5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6A074" w14:textId="77777777" w:rsidR="009F5CFA" w:rsidRPr="00DA4E43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6650C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3FF4E35" w14:textId="77777777" w:rsidR="009F5CFA" w:rsidRPr="00633F7E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6820B7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C080A" w14:textId="77777777" w:rsidR="009F5CFA" w:rsidRPr="00DA4E43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D2F45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</w:t>
            </w:r>
            <w:r w:rsidR="00DA4E4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екущ</w:t>
            </w:r>
            <w:r w:rsidRPr="002F5B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</w:p>
          <w:p w14:paraId="7C5B100D" w14:textId="77777777" w:rsidR="006D758C" w:rsidRDefault="006D758C" w:rsidP="006D758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C83C672" w14:textId="77777777" w:rsidR="009F5CFA" w:rsidRPr="009E12AD" w:rsidRDefault="009F5CFA" w:rsidP="003A023F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6D43B394" w14:textId="77777777" w:rsidTr="0018116B">
        <w:trPr>
          <w:trHeight w:hRule="exact" w:val="20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7C28E" w14:textId="77777777" w:rsidR="009F5CFA" w:rsidRPr="00DA4E43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A4E4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11.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01EFBFB2" w14:textId="77777777" w:rsidR="0018116B" w:rsidRPr="002046DC" w:rsidRDefault="0018116B" w:rsidP="0018116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Картины природы в поэтическом тексте. </w:t>
            </w:r>
            <w:r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2046D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Стихотворения «Унылая пора! Очей очарованье…», «Туча». Сравнение произведений литературы и живописи.</w:t>
            </w:r>
          </w:p>
          <w:p w14:paraId="6599B7C0" w14:textId="77777777" w:rsidR="009F5CFA" w:rsidRPr="003A023F" w:rsidRDefault="009F5CFA" w:rsidP="0018116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B2169" w14:textId="77777777" w:rsidR="009F5CFA" w:rsidRPr="003A023F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D8FC2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7104C9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D13783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4B61AD" w14:textId="77777777" w:rsidR="009F5CFA" w:rsidRPr="003A023F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EEEF74" w14:textId="77777777" w:rsidR="0018116B" w:rsidRDefault="00F102E2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D652B87" w14:textId="77777777" w:rsidR="009F5CFA" w:rsidRPr="009E12AD" w:rsidRDefault="009F5CFA" w:rsidP="0018116B">
            <w:pPr>
              <w:rPr>
                <w:lang w:val="ru-RU"/>
              </w:rPr>
            </w:pPr>
          </w:p>
        </w:tc>
      </w:tr>
      <w:tr w:rsidR="009F5CFA" w:rsidRPr="007E474A" w14:paraId="031B1DCC" w14:textId="77777777" w:rsidTr="002A3A99">
        <w:trPr>
          <w:trHeight w:hRule="exact" w:val="16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D374A" w14:textId="77777777" w:rsidR="009F5CFA" w:rsidRPr="003A023F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3A023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12.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4EFBE9" w14:textId="77777777" w:rsidR="0018116B" w:rsidRPr="002046DC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А.С. Пушкин «Сказка мёртвой царевне и о семи богатырях».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Что такое внутренняя красота.</w:t>
            </w:r>
          </w:p>
          <w:p w14:paraId="2B22CDF2" w14:textId="77777777" w:rsidR="009F5CFA" w:rsidRPr="001569CC" w:rsidRDefault="009F5CFA" w:rsidP="0018116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38E83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BF2104" w14:textId="77777777" w:rsidR="009F5CFA" w:rsidRPr="00B17A15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625FD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025B5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816D1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101888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3A89F39F" w14:textId="77777777" w:rsidR="009F5CFA" w:rsidRDefault="009F5CFA" w:rsidP="003A023F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953E8E9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7986891D" w14:textId="77777777" w:rsidTr="0018116B">
        <w:trPr>
          <w:trHeight w:hRule="exact" w:val="17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2C4D8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13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5672FA" w14:textId="77777777" w:rsidR="0018116B" w:rsidRPr="000900F7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А.С. Пушкин «Сказка мёртвой царевне и о семи богатырях».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Положительные и отрицательные герои, волшебные помощники, язык авторской сказки. </w:t>
            </w:r>
          </w:p>
          <w:p w14:paraId="1B85CFDE" w14:textId="77777777" w:rsidR="00365FBF" w:rsidRDefault="00365FBF" w:rsidP="001569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7784329D" w14:textId="77777777" w:rsidR="00365FBF" w:rsidRPr="00A06D97" w:rsidRDefault="00365FBF" w:rsidP="001569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596AF5E" w14:textId="77777777" w:rsidR="009F5CFA" w:rsidRPr="003A023F" w:rsidRDefault="009F5CFA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  <w:p w14:paraId="20D26638" w14:textId="77777777" w:rsidR="009F5CFA" w:rsidRPr="003A023F" w:rsidRDefault="009F5CFA" w:rsidP="00C645B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2A8273E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F6588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E24A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C1FC8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02A928" w14:textId="77777777" w:rsidR="009F5CFA" w:rsidRPr="00365FBF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027A3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9D9CB0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5290EB2C" w14:textId="77777777" w:rsidR="009F5CFA" w:rsidRDefault="009F5CFA" w:rsidP="001569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C9ACBBB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3EA5500D" w14:textId="77777777" w:rsidTr="00633F7E">
        <w:trPr>
          <w:trHeight w:hRule="exact" w:val="21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728F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14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BDA01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А.С. Пушкин «Сказка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 </w:t>
            </w:r>
            <w:r w:rsidRPr="002046DC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мёртвой царевне и о семи богатырях».</w:t>
            </w:r>
            <w:r w:rsidRPr="000900F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Выборочный пересказ.</w:t>
            </w: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4DE75ABD" w14:textId="77777777" w:rsidR="009F5CFA" w:rsidRPr="002046DC" w:rsidRDefault="009F5CF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0E099" w14:textId="77777777" w:rsidR="009F5CFA" w:rsidRPr="00C645B6" w:rsidRDefault="00365FBF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5228D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0B545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AE59C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B7038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F42E3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t>Т</w:t>
            </w:r>
            <w:r w:rsidR="0018116B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екущий контроль.</w:t>
            </w:r>
          </w:p>
          <w:p w14:paraId="2485DE13" w14:textId="77777777" w:rsidR="009F5CFA" w:rsidRPr="000900F7" w:rsidRDefault="009F5CFA" w:rsidP="0018116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F5CFA" w:rsidRPr="00633F7E" w14:paraId="5B28F74E" w14:textId="77777777" w:rsidTr="00633F7E">
        <w:trPr>
          <w:trHeight w:hRule="exact" w:val="2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FCD1B2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15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584BD" w14:textId="77777777" w:rsidR="0018116B" w:rsidRPr="000D300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Творчество </w:t>
            </w: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М. Ю. Лермонтова. </w:t>
            </w:r>
          </w:p>
          <w:p w14:paraId="4AC20FCA" w14:textId="77777777" w:rsidR="0018116B" w:rsidRPr="002046DC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Турецкая сказка «</w:t>
            </w:r>
            <w:proofErr w:type="spellStart"/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Ашик-Кериб</w:t>
            </w:r>
            <w:proofErr w:type="spellEnd"/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». Что такое верность?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11E49D04" w14:textId="77777777" w:rsidR="0056575C" w:rsidRPr="00EC6E09" w:rsidRDefault="0056575C" w:rsidP="005657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A6853C2" w14:textId="77777777" w:rsidR="009F5CFA" w:rsidRPr="002046DC" w:rsidRDefault="009F5CFA" w:rsidP="002046D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5F6200E2" w14:textId="77777777" w:rsidR="009F5CFA" w:rsidRPr="002046DC" w:rsidRDefault="009F5CFA" w:rsidP="00A06D9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DC8BBE9" w14:textId="77777777" w:rsidR="009F5CFA" w:rsidRPr="00A06D97" w:rsidRDefault="009F5CFA" w:rsidP="00A06D9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8DDC35F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9CD24D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3CB60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210802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3D152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6196F7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97040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1841E17" w14:textId="77777777" w:rsidR="00365FBF" w:rsidRDefault="00365FBF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4834634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0849C204" w14:textId="77777777" w:rsidTr="00633F7E">
        <w:trPr>
          <w:trHeight w:hRule="exact" w:val="184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A450F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16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C1ECB7" w14:textId="77777777" w:rsidR="0018116B" w:rsidRPr="000D300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Турецкая сказка «</w:t>
            </w:r>
            <w:proofErr w:type="spellStart"/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Ашик-Кериб</w:t>
            </w:r>
            <w:proofErr w:type="spellEnd"/>
            <w:r w:rsidRPr="000D30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». Герои сказки и их характеристика.</w:t>
            </w:r>
          </w:p>
          <w:p w14:paraId="31A3070B" w14:textId="77777777" w:rsidR="009F5CFA" w:rsidRPr="002046DC" w:rsidRDefault="009F5CFA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51ED5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9F85F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8A13FA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2D31E5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FCA06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562BFC" w14:textId="77777777" w:rsidR="0018116B" w:rsidRDefault="0018116B" w:rsidP="00616B3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16B35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7DE245C0" w14:textId="77777777" w:rsidR="009F5CFA" w:rsidRDefault="009F5CFA" w:rsidP="000900F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C9AC378" w14:textId="77777777" w:rsidR="009F5CFA" w:rsidRPr="00C645B6" w:rsidRDefault="009F5CFA" w:rsidP="000900F7">
            <w:pPr>
              <w:rPr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5A2F9C5A" w14:textId="77777777" w:rsidTr="0018116B">
        <w:trPr>
          <w:trHeight w:hRule="exact" w:val="16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4CAD4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17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5E369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М. Ю. Лермонтов «Горные вершины…», «Утёс». </w:t>
            </w:r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Строфа как элемент композиции стихотворения.</w:t>
            </w:r>
          </w:p>
          <w:p w14:paraId="05F1F60F" w14:textId="77777777" w:rsidR="0018116B" w:rsidRPr="00660759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2E7958CB" w14:textId="77777777" w:rsidR="009F5CFA" w:rsidRPr="000900F7" w:rsidRDefault="009F5CFA" w:rsidP="002046D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0503832" w14:textId="77777777" w:rsidR="009F5CFA" w:rsidRPr="00C645B6" w:rsidRDefault="009F5CFA" w:rsidP="009F5CFA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887E7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68DD86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071F51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4944C2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FBA9D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707B4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18116B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0BF6918" w14:textId="77777777" w:rsidR="009F5CFA" w:rsidRPr="00C645B6" w:rsidRDefault="009F5CFA" w:rsidP="0018116B">
            <w:pPr>
              <w:rPr>
                <w:lang w:val="ru-RU"/>
              </w:rPr>
            </w:pPr>
          </w:p>
        </w:tc>
      </w:tr>
      <w:tr w:rsidR="009F5CFA" w:rsidRPr="00FD1C80" w14:paraId="68A286B6" w14:textId="77777777" w:rsidTr="00633F7E">
        <w:trPr>
          <w:trHeight w:hRule="exact" w:val="21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E1257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18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29828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М. Ю. Лермонтов</w:t>
            </w:r>
            <w:r w:rsidRPr="0066075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 «</w:t>
            </w:r>
            <w:proofErr w:type="gramStart"/>
            <w:r w:rsidRPr="00660759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Парус» </w:t>
            </w:r>
            <w:r w:rsidRPr="006607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Метафора</w:t>
            </w:r>
            <w:proofErr w:type="gramEnd"/>
            <w:r w:rsidRPr="0066075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в стихотворениях М. Ю. Лермонтова</w:t>
            </w:r>
            <w:r w:rsidRPr="006607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3973F672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30C24AEE" w14:textId="77777777" w:rsidR="009F5CFA" w:rsidRPr="00EC6E09" w:rsidRDefault="009F5CFA" w:rsidP="009F5CFA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8C16C4C" w14:textId="77777777" w:rsidR="009F5CFA" w:rsidRPr="00C645B6" w:rsidRDefault="009F5CFA" w:rsidP="000900F7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45F4D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8CF95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F307354" w14:textId="77777777" w:rsidR="009F5CFA" w:rsidRPr="00391AD0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C51C14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31ECE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1A246" w14:textId="77777777" w:rsidR="0018116B" w:rsidRDefault="002F5B90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18116B"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0CB1E50" w14:textId="77777777" w:rsidR="009F5CFA" w:rsidRDefault="009F5CFA" w:rsidP="009F5CFA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B56B676" w14:textId="77777777" w:rsidR="009F5CFA" w:rsidRPr="00C645B6" w:rsidRDefault="009F5CFA" w:rsidP="000900F7">
            <w:pPr>
              <w:rPr>
                <w:lang w:val="ru-RU"/>
              </w:rPr>
            </w:pPr>
          </w:p>
        </w:tc>
      </w:tr>
      <w:tr w:rsidR="0056575C" w:rsidRPr="00633F7E" w14:paraId="28118E03" w14:textId="77777777" w:rsidTr="00633F7E">
        <w:trPr>
          <w:trHeight w:hRule="exact" w:val="25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6D6A6" w14:textId="77777777" w:rsidR="0056575C" w:rsidRDefault="0056575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572AD" w14:textId="77777777" w:rsidR="0018116B" w:rsidRPr="00974DD1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74DD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Творчество Л. Н. Толстого. Повесть «Детство». Оценка чтения и понимания текста.</w:t>
            </w:r>
          </w:p>
          <w:p w14:paraId="567D1E8E" w14:textId="77777777" w:rsidR="0056575C" w:rsidRPr="00EC6E09" w:rsidRDefault="0056575C" w:rsidP="0056575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0A00E9" w14:textId="77777777" w:rsidR="0056575C" w:rsidRDefault="0056575C" w:rsidP="0056575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19D86" w14:textId="77777777" w:rsidR="0056575C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4DDF9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144717" w14:textId="77777777" w:rsidR="0056575C" w:rsidRPr="00391AD0" w:rsidRDefault="0056575C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80896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6E240F" w14:textId="77777777" w:rsidR="0056575C" w:rsidRPr="00C645B6" w:rsidRDefault="0056575C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6A0474" w14:textId="77777777" w:rsidR="0018116B" w:rsidRDefault="0018116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2939A80A" w14:textId="77777777" w:rsidR="00BC3F04" w:rsidRDefault="00BC3F04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3F04F91" w14:textId="77777777" w:rsidR="00BC3F04" w:rsidRDefault="00BC3F04" w:rsidP="0056575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5292F89" w14:textId="77777777" w:rsidR="00BC3F04" w:rsidRDefault="00BC3F04" w:rsidP="0056575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C3F04" w:rsidRPr="00633F7E" w14:paraId="343DF074" w14:textId="77777777" w:rsidTr="00633F7E">
        <w:trPr>
          <w:trHeight w:hRule="exact" w:val="1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1CA81" w14:textId="77777777" w:rsidR="00BC3F04" w:rsidRDefault="00BC3F04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42804B" w14:textId="77777777" w:rsidR="0018116B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Л. Н. Толстой</w:t>
            </w:r>
            <w:r w:rsidRPr="00974DD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 Повесть «Детство».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Содержание произведения. План</w:t>
            </w:r>
            <w:r w:rsidRPr="00866A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Анализ героев.</w:t>
            </w:r>
          </w:p>
          <w:p w14:paraId="0C409763" w14:textId="77777777" w:rsidR="00BC3F04" w:rsidRDefault="00BC3F04" w:rsidP="0018116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C7826" w14:textId="77777777" w:rsidR="00BC3F04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9A12B7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CC9FD8" w14:textId="77777777" w:rsidR="00BC3F04" w:rsidRPr="00391AD0" w:rsidRDefault="00BC3F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1CDF23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90800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4AA03" w14:textId="77777777" w:rsidR="0018116B" w:rsidRDefault="0018116B" w:rsidP="00616B3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  <w:r w:rsidR="00616B35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.</w:t>
            </w:r>
          </w:p>
          <w:p w14:paraId="071B0FE8" w14:textId="77777777" w:rsidR="00BC3F04" w:rsidRDefault="00BC3F04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BC3F04" w:rsidRPr="00633F7E" w14:paraId="45E762C0" w14:textId="77777777" w:rsidTr="00633F7E">
        <w:trPr>
          <w:trHeight w:hRule="exact" w:val="15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3E5C52" w14:textId="77777777" w:rsidR="00BC3F04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888E3" w14:textId="77777777" w:rsidR="0018116B" w:rsidRPr="000816B4" w:rsidRDefault="0018116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А. П. Чехов. Рассказ «Мальчики». Герои рассказа. Поступки героев рассказа.</w:t>
            </w:r>
          </w:p>
          <w:p w14:paraId="4B5830CD" w14:textId="77777777" w:rsidR="00F42A8B" w:rsidRPr="00EC6E09" w:rsidRDefault="00F42A8B" w:rsidP="00F42A8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154F521" w14:textId="77777777" w:rsidR="00BC3F04" w:rsidRDefault="00BC3F04" w:rsidP="0056575C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C9F80" w14:textId="77777777" w:rsidR="00BC3F04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8FA0EE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1DA37A" w14:textId="77777777" w:rsidR="00BC3F04" w:rsidRPr="00391AD0" w:rsidRDefault="00BC3F0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156812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651FA" w14:textId="77777777" w:rsidR="00BC3F04" w:rsidRPr="00C645B6" w:rsidRDefault="00BC3F04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3E30D" w14:textId="77777777" w:rsidR="0018116B" w:rsidRDefault="0015562B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  <w:p w14:paraId="2FEA2DAF" w14:textId="77777777" w:rsidR="00BC3F04" w:rsidRDefault="00BC3F04" w:rsidP="0018116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F42A8B" w:rsidRPr="00633F7E" w14:paraId="293CE33D" w14:textId="77777777" w:rsidTr="00DA4E43">
        <w:trPr>
          <w:trHeight w:hRule="exact" w:val="2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437DD" w14:textId="77777777" w:rsidR="00F42A8B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22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A00A80" w14:textId="77777777" w:rsidR="00363EB2" w:rsidRDefault="00363EB2" w:rsidP="00363EB2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Творчество И. А.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  <w:t> 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Крылова. Представление о басне как лиро-эпическом жанре.</w:t>
            </w:r>
            <w:r w:rsidRPr="00391AD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И. А. Крылов «Стрекоза и Муравей», И. </w:t>
            </w:r>
            <w:proofErr w:type="spellStart"/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Хемницер</w:t>
            </w:r>
            <w:proofErr w:type="spellEnd"/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«Стрекоза и муравей».</w:t>
            </w:r>
          </w:p>
          <w:p w14:paraId="68BFBBF2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1E9A1F0A" w14:textId="77777777" w:rsidR="00F42A8B" w:rsidRDefault="00F42A8B" w:rsidP="0018116B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A57A3B" w14:textId="77777777" w:rsidR="00F42A8B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EFABA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F5B4D7" w14:textId="77777777" w:rsidR="00F42A8B" w:rsidRPr="00391AD0" w:rsidRDefault="00F42A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27A54C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D44EE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A1CBB" w14:textId="77777777" w:rsidR="00F42A8B" w:rsidRPr="00363EB2" w:rsidRDefault="00363EB2" w:rsidP="0018116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контроль.</w:t>
            </w:r>
          </w:p>
        </w:tc>
      </w:tr>
      <w:tr w:rsidR="00F42A8B" w:rsidRPr="00633F7E" w14:paraId="596FD144" w14:textId="77777777" w:rsidTr="00363EB2">
        <w:trPr>
          <w:trHeight w:hRule="exact" w:val="24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66E12" w14:textId="77777777" w:rsidR="00F42A8B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96EA2" w14:textId="77777777" w:rsidR="00363EB2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И. А. Крылов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«</w:t>
            </w:r>
            <w:r w:rsidRPr="00391AD0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Квартет»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  <w:r w:rsidRPr="00A268F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Развитие событий в басне, её герои (положительные, отрицательные). </w:t>
            </w:r>
            <w:r w:rsidRPr="00391AD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Аллегория в баснях.</w:t>
            </w:r>
          </w:p>
          <w:p w14:paraId="78B626FC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7F0289E1" w14:textId="77777777" w:rsidR="00F42A8B" w:rsidRPr="00F42A8B" w:rsidRDefault="00F42A8B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07227" w14:textId="77777777" w:rsidR="00F42A8B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D80DEC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9AE2B5" w14:textId="77777777" w:rsidR="00F42A8B" w:rsidRPr="00A42F19" w:rsidRDefault="00F42A8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F84100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E27199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CB0D4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388A257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BC897AD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F42A8B" w:rsidRPr="00633F7E" w14:paraId="7A54CBE6" w14:textId="77777777" w:rsidTr="00633F7E">
        <w:trPr>
          <w:trHeight w:hRule="exact" w:val="25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BBFCA3" w14:textId="77777777" w:rsidR="00F42A8B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7D860" w14:textId="77777777" w:rsidR="00363EB2" w:rsidRDefault="00363EB2" w:rsidP="00363EB2">
            <w:pPr>
              <w:shd w:val="clear" w:color="auto" w:fill="FFFFFF" w:themeFill="background1"/>
              <w:rPr>
                <w:lang w:val="ru-RU"/>
              </w:rPr>
            </w:pPr>
            <w:r w:rsidRPr="001207E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Сравнение басен: назначение, темы и герои, особенности языка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(Эзопов язык)</w:t>
            </w:r>
            <w:r w:rsidRPr="001207EB">
              <w:rPr>
                <w:lang w:val="ru-RU"/>
              </w:rPr>
              <w:t>.</w:t>
            </w:r>
          </w:p>
          <w:p w14:paraId="5A94A893" w14:textId="77777777" w:rsidR="00363EB2" w:rsidRPr="00391AD0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1413F71B" w14:textId="77777777" w:rsidR="00F42A8B" w:rsidRDefault="00F42A8B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B8945" w14:textId="77777777" w:rsidR="00F42A8B" w:rsidRPr="00C645B6" w:rsidRDefault="00A42F1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DFA54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092F52" w14:textId="77777777" w:rsidR="00F42A8B" w:rsidRPr="00391AD0" w:rsidRDefault="00F42A8B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694F94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EC519" w14:textId="77777777" w:rsidR="00F42A8B" w:rsidRPr="00C645B6" w:rsidRDefault="00F42A8B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C0BE0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FE06843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F0CD505" w14:textId="77777777" w:rsidR="00F42A8B" w:rsidRDefault="00F42A8B" w:rsidP="00F42A8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633F7E" w14:paraId="00F46812" w14:textId="77777777" w:rsidTr="00DA4E43">
        <w:trPr>
          <w:trHeight w:hRule="exact" w:val="11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1F2168" w14:textId="77777777" w:rsidR="009F5CFA" w:rsidRPr="00C645B6" w:rsidRDefault="00F42A8B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14729" w14:textId="77777777" w:rsidR="00363EB2" w:rsidRPr="00A06D97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42A8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Проведение тематической проверочной работы.</w:t>
            </w:r>
          </w:p>
          <w:p w14:paraId="0C23A21A" w14:textId="77777777" w:rsidR="00363EB2" w:rsidRPr="00EC6E09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E0E6762" w14:textId="77777777" w:rsidR="00540D13" w:rsidRPr="00391AD0" w:rsidRDefault="00540D13" w:rsidP="00F42A8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9A0ED53" w14:textId="77777777" w:rsidR="009F5CFA" w:rsidRPr="00C645B6" w:rsidRDefault="009F5CFA" w:rsidP="00F42A8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BD5102" w14:textId="77777777" w:rsidR="009F5CFA" w:rsidRPr="00C645B6" w:rsidRDefault="009F5CFA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D99AFB" w14:textId="77777777" w:rsidR="009F5CFA" w:rsidRPr="00A06D9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1B868C" w14:textId="77777777" w:rsidR="009F5CFA" w:rsidRPr="00363EB2" w:rsidRDefault="00363E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63EB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569F9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BF4960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6ED280" w14:textId="77777777" w:rsidR="00391AD0" w:rsidRDefault="00F102E2" w:rsidP="00391AD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</w:rPr>
              <w:t>контроль</w:t>
            </w:r>
            <w:proofErr w:type="spellEnd"/>
            <w:r w:rsidR="00261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76321F94" w14:textId="201B1DE0" w:rsidR="00261E9C" w:rsidRPr="00261E9C" w:rsidRDefault="00261E9C" w:rsidP="00391AD0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Письменный опрос.</w:t>
            </w:r>
          </w:p>
          <w:p w14:paraId="198E3E30" w14:textId="77777777" w:rsidR="009F5CFA" w:rsidRPr="00C645B6" w:rsidRDefault="009F5CFA">
            <w:pPr>
              <w:rPr>
                <w:lang w:val="ru-RU"/>
              </w:rPr>
            </w:pPr>
          </w:p>
        </w:tc>
      </w:tr>
      <w:tr w:rsidR="009F5CFA" w:rsidRPr="00633F7E" w14:paraId="5678B2B4" w14:textId="77777777" w:rsidTr="00633F7E">
        <w:trPr>
          <w:trHeight w:hRule="exact" w:val="22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92998" w14:textId="7BF2790F" w:rsidR="009F5CFA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26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D88C3" w14:textId="77777777" w:rsidR="00363EB2" w:rsidRDefault="00363EB2" w:rsidP="00363EB2">
            <w:pPr>
              <w:shd w:val="clear" w:color="auto" w:fill="FFFFFF" w:themeFill="background1"/>
              <w:rPr>
                <w:lang w:val="ru-RU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Ушинский «Четыре желания». В. Борисов-</w:t>
            </w:r>
            <w:proofErr w:type="spellStart"/>
            <w:proofErr w:type="gram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Мусатов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 «</w:t>
            </w:r>
            <w:proofErr w:type="gram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Майские  цветы».</w:t>
            </w: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Сравнение  произведений</w:t>
            </w:r>
            <w:proofErr w:type="gramEnd"/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литературы и живописи.</w:t>
            </w:r>
            <w:r w:rsidRPr="00B5065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Репродукция картины как иллюстрация к лирическому произведению.</w:t>
            </w:r>
          </w:p>
          <w:p w14:paraId="680445ED" w14:textId="77777777" w:rsidR="009F5CFA" w:rsidRPr="00C645B6" w:rsidRDefault="009F5CFA" w:rsidP="00363EB2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FB91EF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A2DED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360CE78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DD7E54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4420D9" w14:textId="77777777" w:rsidR="009F5CFA" w:rsidRPr="00C645B6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AD17D9" w14:textId="77777777" w:rsidR="009F5CFA" w:rsidRPr="002F5B90" w:rsidRDefault="002F5B90" w:rsidP="00363EB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5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Текущий контроль</w:t>
            </w:r>
          </w:p>
        </w:tc>
      </w:tr>
      <w:tr w:rsidR="009F5CFA" w:rsidRPr="00FB11B7" w14:paraId="5DE9F6BE" w14:textId="77777777" w:rsidTr="002A3A99">
        <w:trPr>
          <w:trHeight w:hRule="exact" w:val="186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6C792E" w14:textId="77777777" w:rsidR="009F5CFA" w:rsidRPr="00C645B6" w:rsidRDefault="00F42A8B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27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71D917" w14:textId="77777777" w:rsidR="00363EB2" w:rsidRPr="001207EB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Эпитет как средство создания образа. Ф. И. Тютчев «Ещё земли печален вид…», «Как неожиданно и ярко…».</w:t>
            </w:r>
          </w:p>
          <w:p w14:paraId="3DA2191A" w14:textId="77777777" w:rsidR="009F5CFA" w:rsidRPr="00A268F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EA9DACE" w14:textId="77777777" w:rsidR="009F5CFA" w:rsidRPr="00C645B6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3BDAF1" w14:textId="77777777" w:rsidR="009F5CFA" w:rsidRPr="00F42A8B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F42A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4B1BAF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71AAAA" w14:textId="77777777" w:rsidR="009F5CFA" w:rsidRPr="00391AD0" w:rsidRDefault="009F5CFA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AD2E66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9D573" w14:textId="77777777" w:rsidR="009F5CFA" w:rsidRPr="00F42A8B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E60D0" w14:textId="77777777" w:rsidR="009F5CFA" w:rsidRDefault="002F5B90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Текущий контроль</w:t>
            </w:r>
          </w:p>
          <w:p w14:paraId="4E34E2B4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FB11B7" w14:paraId="319DCF05" w14:textId="77777777" w:rsidTr="00DA4E43">
        <w:trPr>
          <w:trHeight w:hRule="exact" w:val="8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ABD1AE" w14:textId="77777777" w:rsidR="009F5CFA" w:rsidRPr="00C645B6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28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7E750" w14:textId="77777777" w:rsidR="009F5CFA" w:rsidRPr="001F60D5" w:rsidRDefault="00363EB2" w:rsidP="00363E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F60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Контрольная работа за первое полугодие.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1BF81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6C90BB" w14:textId="77777777" w:rsidR="009F5CFA" w:rsidRPr="002F5B90" w:rsidRDefault="002F5B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5B9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F919BF" w14:textId="77777777" w:rsidR="009F5CFA" w:rsidRDefault="009F5CFA"/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5D76A0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9CACF3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38B12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commentRangeStart w:id="5"/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Контрольная работа;</w:t>
            </w:r>
          </w:p>
          <w:p w14:paraId="611AEC22" w14:textId="77777777" w:rsidR="00363EB2" w:rsidRDefault="00363EB2" w:rsidP="00363E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Письменный </w:t>
            </w:r>
            <w:r w:rsidR="002F5B90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опрос.</w:t>
            </w:r>
            <w:commentRangeEnd w:id="5"/>
            <w:r w:rsidR="00795774">
              <w:rPr>
                <w:rStyle w:val="affb"/>
              </w:rPr>
              <w:commentReference w:id="5"/>
            </w:r>
          </w:p>
          <w:p w14:paraId="60E1AFD6" w14:textId="77777777" w:rsidR="00922687" w:rsidRDefault="00922687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D239CA1" w14:textId="77777777" w:rsidR="009F5CFA" w:rsidRDefault="009F5CFA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A3C97F0" w14:textId="77777777" w:rsidR="009F5CFA" w:rsidRPr="009E12AD" w:rsidRDefault="000D3001">
            <w:pPr>
              <w:rPr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</w:tc>
      </w:tr>
      <w:tr w:rsidR="009F5CFA" w:rsidRPr="00633F7E" w14:paraId="75B16F96" w14:textId="77777777" w:rsidTr="00633F7E">
        <w:trPr>
          <w:trHeight w:hRule="exact" w:val="141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BBDD3" w14:textId="77777777" w:rsidR="009F5CFA" w:rsidRPr="00C645B6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DF44F" w14:textId="77777777" w:rsidR="00922687" w:rsidRPr="00C55D19" w:rsidRDefault="00922687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5D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Особенности творчества А. А. Фета. А. А. Фет. «Весенний дождь», «Бабочка».</w:t>
            </w:r>
          </w:p>
          <w:p w14:paraId="1EA25E6E" w14:textId="77777777" w:rsidR="000D3001" w:rsidRPr="000D3001" w:rsidRDefault="000D3001" w:rsidP="000D3001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60D72BC" w14:textId="77777777" w:rsidR="009F5CFA" w:rsidRPr="00A268F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5CF768CB" w14:textId="77777777" w:rsidR="009F5CFA" w:rsidRPr="00A268F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C0D10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DE612" w14:textId="77777777" w:rsidR="009F5CFA" w:rsidRDefault="009F5C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40106A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27E1C" w14:textId="77777777" w:rsidR="009F5CFA" w:rsidRPr="00E56AF7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6CDC94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6DC87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656FAD0" w14:textId="77777777" w:rsidR="000D3001" w:rsidRDefault="000D3001" w:rsidP="000D3001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1E0DA40" w14:textId="77777777" w:rsidR="009F5CFA" w:rsidRDefault="009F5CFA" w:rsidP="009E12A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0D3001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A21972C" w14:textId="77777777" w:rsidR="009F5CFA" w:rsidRPr="009E12AD" w:rsidRDefault="009F5CFA">
            <w:pPr>
              <w:rPr>
                <w:lang w:val="ru-RU"/>
              </w:rPr>
            </w:pPr>
          </w:p>
        </w:tc>
      </w:tr>
      <w:tr w:rsidR="009F5CFA" w:rsidRPr="00922687" w14:paraId="15F60ED2" w14:textId="77777777" w:rsidTr="00633F7E">
        <w:trPr>
          <w:trHeight w:hRule="exact" w:val="214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12D065" w14:textId="77777777" w:rsidR="009F5CFA" w:rsidRPr="00C645B6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30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172C1" w14:textId="77777777" w:rsidR="00922687" w:rsidRPr="00B50658" w:rsidRDefault="00922687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Настроение стихотворения. Отношение к изображаемому.  Е. А. Баратынский «Весна, весна!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Как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воздух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чист</w:t>
            </w:r>
            <w:proofErr w:type="spellEnd"/>
            <w:proofErr w:type="gram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!..</w:t>
            </w:r>
            <w:proofErr w:type="gram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», «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Где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сладкий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шёпот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моих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лесов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?..».</w:t>
            </w:r>
          </w:p>
          <w:p w14:paraId="452C3B91" w14:textId="77777777" w:rsidR="009F5CFA" w:rsidRPr="0066075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CF6016B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A13440" w14:textId="77777777" w:rsidR="009F5CFA" w:rsidRPr="00660759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5E2E94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32DA780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7FBB22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AD4D4" w14:textId="77777777" w:rsidR="009F5CFA" w:rsidRPr="00660759" w:rsidRDefault="009F5CFA">
            <w:pPr>
              <w:rPr>
                <w:lang w:val="ru-RU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039BD0" w14:textId="77777777" w:rsidR="00365FBF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57D4963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2753819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F5CFA" w:rsidRPr="00633F7E" w14:paraId="2C26B8D6" w14:textId="77777777" w:rsidTr="00633F7E">
        <w:trPr>
          <w:trHeight w:hRule="exact" w:val="26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A34BF5" w14:textId="77777777" w:rsidR="009F5CFA" w:rsidRPr="00660759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31</w:t>
            </w:r>
            <w:r w:rsidR="009F5CFA" w:rsidRPr="0066075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5BC49" w14:textId="77777777" w:rsidR="009F5CFA" w:rsidRDefault="00922687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5065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Определим настроение стихотворения. И. С. Никитин «В синем небе плывут над полями…». </w:t>
            </w:r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Н. А.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Некрасов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«В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зимние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сумерки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нянины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сказки</w:t>
            </w:r>
            <w:proofErr w:type="spellEnd"/>
            <w:r w:rsidRPr="00B50658">
              <w:rPr>
                <w:rFonts w:ascii="Times New Roman" w:hAnsi="Times New Roman" w:cs="Times New Roman"/>
                <w:bCs/>
                <w:sz w:val="20"/>
                <w:szCs w:val="20"/>
              </w:rPr>
              <w:t>…</w:t>
            </w:r>
          </w:p>
          <w:p w14:paraId="0B3524E6" w14:textId="77777777" w:rsidR="00660759" w:rsidRPr="00EC6E09" w:rsidRDefault="00BC3F04" w:rsidP="0066075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10D54002" w14:textId="77777777" w:rsidR="00660759" w:rsidRPr="00660759" w:rsidRDefault="00660759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00545E5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752BC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DC964" w14:textId="77777777" w:rsidR="009F5CFA" w:rsidRDefault="009F5C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5F3EC07" w14:textId="77777777" w:rsidR="009F5CFA" w:rsidRPr="00660759" w:rsidRDefault="009F5CFA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B29533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127208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D9910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FD5D3E8" w14:textId="77777777" w:rsidR="00BC3F04" w:rsidRDefault="00BC3F04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92F1DA3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F90AC17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22687" w:rsidRPr="00633F7E" w14:paraId="13FADE67" w14:textId="77777777" w:rsidTr="00DA4E43">
        <w:trPr>
          <w:trHeight w:hRule="exact" w:val="21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DB259" w14:textId="77777777" w:rsid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FDA8C" w14:textId="77777777" w:rsidR="00922687" w:rsidRPr="00FB11B7" w:rsidRDefault="00922687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Настроение стихотворение. Выразительное чтение стихотворения с опорой на настроение. </w:t>
            </w:r>
            <w:r w:rsidRPr="00FB11B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И. Бунин «Листопад».</w:t>
            </w:r>
          </w:p>
          <w:p w14:paraId="346FFB03" w14:textId="3C144389" w:rsidR="00922687" w:rsidRPr="00EC6E09" w:rsidRDefault="005B3E4E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Тематический т</w:t>
            </w:r>
            <w:r w:rsidR="00261E9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ест.</w:t>
            </w:r>
          </w:p>
          <w:p w14:paraId="46FD66E0" w14:textId="77777777" w:rsidR="00922687" w:rsidRPr="00B50658" w:rsidRDefault="00922687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06F7A" w14:textId="77777777" w:rsidR="00922687" w:rsidRP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5577" w14:textId="77777777" w:rsidR="00922687" w:rsidRDefault="0092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588E45" w14:textId="77777777" w:rsidR="00922687" w:rsidRPr="00660759" w:rsidRDefault="00922687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56EE52" w14:textId="77777777" w:rsidR="00922687" w:rsidRDefault="0092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018000" w14:textId="77777777" w:rsidR="00922687" w:rsidRDefault="00922687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987364" w14:textId="77777777" w:rsidR="00922687" w:rsidRDefault="002F5B90" w:rsidP="00922687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Тематический контроль</w:t>
            </w:r>
            <w:r w:rsidR="00261E9C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7523E71C" w14:textId="4EE9BB6C" w:rsidR="00261E9C" w:rsidRDefault="00261E9C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Тестирование.</w:t>
            </w:r>
          </w:p>
          <w:p w14:paraId="798F92AD" w14:textId="77777777" w:rsidR="00922687" w:rsidRDefault="00922687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22687" w:rsidRPr="00633F7E" w14:paraId="28862C2D" w14:textId="77777777" w:rsidTr="00633F7E">
        <w:trPr>
          <w:trHeight w:hRule="exact" w:val="26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32CA18" w14:textId="7D660C10" w:rsid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33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FC8CC" w14:textId="77777777" w:rsidR="00922687" w:rsidRPr="00B50658" w:rsidRDefault="00922687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Введение в тему «Литературная сказка»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  <w:r w:rsidRPr="00660759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Художественные особенности сказки В. Одоевского. </w:t>
            </w:r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В. </w:t>
            </w:r>
            <w:proofErr w:type="spellStart"/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>Одоевский</w:t>
            </w:r>
            <w:proofErr w:type="spellEnd"/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proofErr w:type="spellStart"/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>Городок</w:t>
            </w:r>
            <w:proofErr w:type="spellEnd"/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proofErr w:type="spellStart"/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>табакерке</w:t>
            </w:r>
            <w:proofErr w:type="spellEnd"/>
            <w:r w:rsidRPr="00660759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6F7ED" w14:textId="77777777" w:rsidR="00922687" w:rsidRPr="00922687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21352" w14:textId="77777777" w:rsidR="00922687" w:rsidRDefault="00922687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CBEA8F" w14:textId="77777777" w:rsidR="00922687" w:rsidRPr="00660759" w:rsidRDefault="00922687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F24B84" w14:textId="77777777" w:rsidR="00922687" w:rsidRDefault="0092268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47B915" w14:textId="77777777" w:rsidR="00922687" w:rsidRDefault="00922687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421F5" w14:textId="77777777" w:rsidR="00922687" w:rsidRDefault="002F5B90" w:rsidP="0092268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9E7B135" w14:textId="77777777" w:rsidR="00922687" w:rsidRDefault="00922687" w:rsidP="00BC3F04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9F5CFA" w:rsidRPr="00633F7E" w14:paraId="5F92C52A" w14:textId="77777777" w:rsidTr="00633F7E">
        <w:trPr>
          <w:trHeight w:hRule="exact" w:val="22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597FBB" w14:textId="77777777" w:rsidR="009F5CFA" w:rsidRPr="00C645B6" w:rsidRDefault="00922687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60A6B" w14:textId="77777777" w:rsidR="00922687" w:rsidRPr="00660759" w:rsidRDefault="00922687" w:rsidP="0092268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Одоевский «Городок в табакерке». Герои сказки. Характеристика героев.</w:t>
            </w:r>
          </w:p>
          <w:p w14:paraId="534A6A69" w14:textId="77777777" w:rsidR="009F5CFA" w:rsidRPr="00660759" w:rsidRDefault="009F5CFA" w:rsidP="00A268F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8E1192E" w14:textId="77777777" w:rsidR="009F5CFA" w:rsidRPr="00660759" w:rsidRDefault="009F5CFA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FEE27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B00BFD" w14:textId="77777777" w:rsidR="009F5CFA" w:rsidRDefault="009F5C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C896C5" w14:textId="77777777" w:rsidR="009F5CFA" w:rsidRPr="00E56AF7" w:rsidRDefault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4CBD56" w14:textId="77777777" w:rsidR="009F5CFA" w:rsidRPr="00E56AF7" w:rsidRDefault="009F5CFA" w:rsidP="009F5CF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867CF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32254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5C8B7D8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041D6AD" w14:textId="77777777" w:rsidR="009F5CFA" w:rsidRDefault="009F5CFA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66075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8D57267" w14:textId="77777777" w:rsidR="009F5CFA" w:rsidRPr="000E45B8" w:rsidRDefault="009F5CFA">
            <w:pPr>
              <w:rPr>
                <w:lang w:val="ru-RU"/>
              </w:rPr>
            </w:pPr>
          </w:p>
        </w:tc>
      </w:tr>
      <w:tr w:rsidR="009F5CFA" w:rsidRPr="00633F7E" w14:paraId="2A872CB8" w14:textId="77777777" w:rsidTr="00633F7E">
        <w:trPr>
          <w:trHeight w:hRule="exact" w:val="1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2BDBE" w14:textId="77777777" w:rsidR="009F5CFA" w:rsidRPr="00C645B6" w:rsidRDefault="002325CC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35</w:t>
            </w:r>
            <w:r w:rsidR="009F5CFA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5E190" w14:textId="77777777" w:rsidR="009F5CFA" w:rsidRPr="00660759" w:rsidRDefault="002325CC" w:rsidP="00922687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66075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Учимся определять свое отношение к героям. </w:t>
            </w: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П. Бажов «Серебряное копытце».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BB2C5A" w14:textId="77777777" w:rsidR="009F5CFA" w:rsidRPr="00C645B6" w:rsidRDefault="009F5CFA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146C6" w14:textId="77777777" w:rsidR="009F5CFA" w:rsidRDefault="009F5CFA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24D7BF" w14:textId="77777777" w:rsidR="009F5CFA" w:rsidRDefault="009F5CFA"/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758E9B" w14:textId="77777777" w:rsidR="009F5CFA" w:rsidRDefault="009F5CFA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CB071" w14:textId="77777777" w:rsidR="009F5CFA" w:rsidRDefault="009F5CFA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9BA9D" w14:textId="77777777" w:rsidR="00660759" w:rsidRDefault="002F5B90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4B8F187" w14:textId="77777777" w:rsidR="009F5CFA" w:rsidRDefault="00660759" w:rsidP="000E45B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6168F61" w14:textId="77777777" w:rsidR="009F5CFA" w:rsidRPr="000E45B8" w:rsidRDefault="009F5CFA">
            <w:pPr>
              <w:rPr>
                <w:lang w:val="ru-RU"/>
              </w:rPr>
            </w:pPr>
          </w:p>
        </w:tc>
      </w:tr>
    </w:tbl>
    <w:p w14:paraId="1ECB5654" w14:textId="77777777" w:rsidR="00A3758D" w:rsidRPr="000E45B8" w:rsidRDefault="00A3758D">
      <w:pPr>
        <w:autoSpaceDE w:val="0"/>
        <w:autoSpaceDN w:val="0"/>
        <w:spacing w:after="0" w:line="14" w:lineRule="exact"/>
        <w:rPr>
          <w:lang w:val="ru-RU"/>
        </w:rPr>
      </w:pPr>
    </w:p>
    <w:p w14:paraId="79BB92ED" w14:textId="77777777" w:rsidR="00A3758D" w:rsidRPr="000E45B8" w:rsidRDefault="00A3758D">
      <w:pPr>
        <w:rPr>
          <w:lang w:val="ru-RU"/>
        </w:rPr>
        <w:sectPr w:rsidR="00A3758D" w:rsidRPr="000E45B8">
          <w:pgSz w:w="11900" w:h="16840"/>
          <w:pgMar w:top="298" w:right="650" w:bottom="5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C009A11" w14:textId="77777777" w:rsidR="00A3758D" w:rsidRPr="000E45B8" w:rsidRDefault="00A3758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850"/>
        <w:gridCol w:w="1134"/>
        <w:gridCol w:w="1134"/>
        <w:gridCol w:w="1328"/>
        <w:gridCol w:w="1164"/>
        <w:gridCol w:w="1682"/>
      </w:tblGrid>
      <w:tr w:rsidR="00660759" w:rsidRPr="00633F7E" w14:paraId="7C093F1D" w14:textId="77777777" w:rsidTr="000816B4">
        <w:trPr>
          <w:trHeight w:hRule="exact" w:val="156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33D57" w14:textId="77777777" w:rsidR="00660759" w:rsidRPr="00C645B6" w:rsidRDefault="002325CC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</w:t>
            </w:r>
            <w:r w:rsidR="00660759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F5112B" w14:textId="77777777" w:rsidR="00660759" w:rsidRPr="00660759" w:rsidRDefault="002325CC" w:rsidP="006607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Аксаков «Аленький цветочек». Главная мысль сказки.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05AF1" w14:textId="77777777" w:rsidR="00660759" w:rsidRPr="00C645B6" w:rsidRDefault="00660759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D8B7D" w14:textId="77777777" w:rsidR="00660759" w:rsidRPr="00A268F9" w:rsidRDefault="0066075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6D469A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3A5617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58986" w14:textId="77777777" w:rsidR="00660759" w:rsidRPr="00C645B6" w:rsidRDefault="00660759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799300" w14:textId="77777777" w:rsidR="00660759" w:rsidRPr="000E45B8" w:rsidRDefault="002F5B90">
            <w:pPr>
              <w:rPr>
                <w:sz w:val="20"/>
                <w:szCs w:val="20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</w:tc>
      </w:tr>
      <w:tr w:rsidR="00A92E3D" w:rsidRPr="00633F7E" w14:paraId="59600C0D" w14:textId="77777777" w:rsidTr="00540D13">
        <w:trPr>
          <w:trHeight w:hRule="exact" w:val="156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C72CC1" w14:textId="77777777" w:rsidR="00A92E3D" w:rsidRPr="00391AD0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0CAD46" w14:textId="77777777" w:rsidR="002325CC" w:rsidRPr="00A92E3D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92E3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Аксаков «Аленький цветочек». Составление отзыва на произведение.</w:t>
            </w:r>
          </w:p>
          <w:p w14:paraId="36602302" w14:textId="77777777" w:rsidR="00A92E3D" w:rsidRPr="00A92E3D" w:rsidRDefault="00A92E3D" w:rsidP="00A92E3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2BCFA2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C92D6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DFA10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3291B8" w14:textId="77777777" w:rsidR="00A92E3D" w:rsidRPr="00A92E3D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D0E72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FF3A6" w14:textId="77777777" w:rsidR="002325CC" w:rsidRDefault="002F5B90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862DEAD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405759B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07D7E3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560DA90E" w14:textId="77777777" w:rsidTr="00261E9C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BB232A" w14:textId="77777777" w:rsidR="00A92E3D" w:rsidRPr="00C645B6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38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0F74C" w14:textId="77777777" w:rsidR="002325CC" w:rsidRPr="00EC6E09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6E0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Проведение тематической проверочной работы.</w:t>
            </w:r>
          </w:p>
          <w:p w14:paraId="195BEDD0" w14:textId="77777777" w:rsidR="00A92E3D" w:rsidRPr="00A92E3D" w:rsidRDefault="00A92E3D" w:rsidP="002325CC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EF7CF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5C9B2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5877122" w14:textId="77777777" w:rsidR="00A92E3D" w:rsidRPr="002325CC" w:rsidRDefault="002325CC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BD30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CB8A5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475BF" w14:textId="4C654F82" w:rsidR="002325CC" w:rsidRDefault="00261E9C" w:rsidP="002325CC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Тематический контроль;</w:t>
            </w:r>
          </w:p>
          <w:p w14:paraId="65A7FDE0" w14:textId="78FE2E17" w:rsidR="00261E9C" w:rsidRDefault="00261E9C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Письменный опрос.</w:t>
            </w:r>
          </w:p>
          <w:p w14:paraId="5895F820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  </w:t>
            </w:r>
          </w:p>
          <w:p w14:paraId="0C5CD85E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0E5417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6AF72B7F" w14:textId="77777777" w:rsidTr="002325CC">
        <w:trPr>
          <w:trHeight w:hRule="exact" w:val="38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B5FB7" w14:textId="78C3576F" w:rsidR="00A92E3D" w:rsidRPr="00C645B6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39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33E351" w14:textId="77777777" w:rsidR="002325CC" w:rsidRDefault="002325CC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Картины природы в творчест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ве поэтов и писателей ХХ века.</w:t>
            </w:r>
            <w:r w:rsidRPr="00BA7D1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И А Бунин</w:t>
            </w:r>
            <w:r w:rsidRPr="008E304D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«Гаснет вечер, даль с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инеет…», «Ещё 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холоден</w:t>
            </w:r>
            <w:proofErr w:type="gramEnd"/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и сыр…».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Л</w:t>
            </w:r>
            <w:r w:rsidRPr="00866A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ирические произведения как описание в стихотворной форме чувств поэта, связанных с наблюдениями, описаниями природы.</w:t>
            </w:r>
          </w:p>
          <w:p w14:paraId="6FA49395" w14:textId="77777777" w:rsidR="002325CC" w:rsidRPr="00974DD1" w:rsidRDefault="002325CC" w:rsidP="002325CC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(нет в учебнике)</w:t>
            </w:r>
          </w:p>
          <w:p w14:paraId="17BEB052" w14:textId="77777777" w:rsidR="00A92E3D" w:rsidRPr="001207EB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097EF091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F95AF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E3E74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2EC6D9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8F6373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E70CEA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E75A8D" w14:textId="77777777" w:rsidR="00A92E3D" w:rsidRDefault="002F27D9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789C27E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0CEAE1EB" w14:textId="77777777" w:rsidTr="000816B4">
        <w:trPr>
          <w:trHeight w:hRule="exact" w:val="353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C8B2B" w14:textId="77777777" w:rsidR="00A92E3D" w:rsidRPr="00C645B6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83B6FB" w14:textId="77777777" w:rsidR="00C55D19" w:rsidRDefault="002325CC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3737D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>А. А. Блок «Рождество», К. Д. Бальмонт «К зиме», М. И. Цветаева «Наши царства».</w:t>
            </w:r>
            <w:r w:rsidRPr="00B3737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Средства выразительности в произведениях лирики: эпитеты, синонимы, антонимы, сравнения, олицетворения, метафоры</w:t>
            </w:r>
            <w:r w:rsidRPr="00B373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Подготовка к сочинению-описанию.</w:t>
            </w:r>
          </w:p>
          <w:p w14:paraId="5E0F842A" w14:textId="77777777" w:rsidR="002325CC" w:rsidRPr="00B50658" w:rsidRDefault="002325CC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144E15F4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CEB30" w14:textId="77777777" w:rsidR="00A92E3D" w:rsidRPr="00C55D19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75719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651893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6C859D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E9315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D4533" w14:textId="77777777" w:rsidR="002325CC" w:rsidRDefault="002F27D9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B0494AF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C55D1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9C8F1A3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7A1361" w14:paraId="7C3D1402" w14:textId="77777777" w:rsidTr="002F27D9">
        <w:trPr>
          <w:trHeight w:hRule="exact" w:val="2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E9B6D6" w14:textId="77777777" w:rsidR="00A92E3D" w:rsidRPr="00C55D19" w:rsidRDefault="002325CC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41</w:t>
            </w:r>
            <w:r w:rsidR="00A92E3D"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7E7A4" w14:textId="77777777" w:rsidR="002F27D9" w:rsidRDefault="002F27D9" w:rsidP="002F27D9">
            <w:pPr>
              <w:shd w:val="clear" w:color="auto" w:fill="FFFFFF" w:themeFill="background1"/>
              <w:rPr>
                <w:lang w:val="ru-RU"/>
              </w:rPr>
            </w:pP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Знакомство с новым жанром — пьесой-сказкой.</w:t>
            </w:r>
            <w:r w:rsidRPr="00154571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С. Я. Маршак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«Двенадцать месяцев». </w:t>
            </w:r>
            <w:r w:rsidRPr="00B17A1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Понятия: пьеса, действие, персонажи, диалог, ремарка, реплика</w:t>
            </w:r>
            <w:r w:rsidRPr="00B17A15">
              <w:rPr>
                <w:lang w:val="ru-RU"/>
              </w:rPr>
              <w:t>.</w:t>
            </w:r>
          </w:p>
          <w:p w14:paraId="5E1E4562" w14:textId="77777777" w:rsidR="002325CC" w:rsidRPr="00B3737D" w:rsidRDefault="002F27D9" w:rsidP="002F27D9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4A58B364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7E6E7A8" w14:textId="77777777" w:rsidR="00A92E3D" w:rsidRPr="00C55D19" w:rsidRDefault="00922687" w:rsidP="00A92E3D">
            <w:pPr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1FA31" w14:textId="77777777" w:rsidR="00A92E3D" w:rsidRPr="00C55D19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55D19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7DB54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6A601D4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A101DA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D0C7E2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11213" w14:textId="77777777" w:rsidR="00F102E2" w:rsidRDefault="00F102E2" w:rsidP="00F102E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C6F4F18" w14:textId="77777777" w:rsidR="00A92E3D" w:rsidRPr="00F102E2" w:rsidRDefault="00A92E3D" w:rsidP="00A92E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53A5702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A28DB57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4C737CDC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0589DF1D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5411130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C961A7" w:rsidRPr="00633F7E" w14:paraId="7249079A" w14:textId="77777777" w:rsidTr="00DA4E43">
        <w:trPr>
          <w:trHeight w:hRule="exact" w:val="17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358C0F" w14:textId="77777777" w:rsidR="00C961A7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42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AF4B0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4571"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  <w:lang w:val="ru-RU"/>
              </w:rPr>
              <w:t xml:space="preserve">С. Я. Маршак «Двенадцать месяцев». </w:t>
            </w:r>
            <w:r w:rsidRPr="0015457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Структура пьесы. Особенности</w:t>
            </w:r>
            <w:r w:rsidRPr="0015457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1199EA98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(нет в учебнике)</w:t>
            </w:r>
          </w:p>
          <w:p w14:paraId="58C97700" w14:textId="77777777" w:rsidR="00C961A7" w:rsidRPr="00C961A7" w:rsidRDefault="00C961A7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E7142A" w14:textId="77777777" w:rsidR="00C961A7" w:rsidRPr="00C55D19" w:rsidRDefault="007B29E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D6EF2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95EBAB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EC9F9" w14:textId="77777777" w:rsidR="00C961A7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740E7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1C9E4" w14:textId="77777777" w:rsidR="00C961A7" w:rsidRDefault="002F27D9" w:rsidP="00C961A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24AFFED" w14:textId="77777777" w:rsidR="00C961A7" w:rsidRDefault="00C961A7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C961A7" w:rsidRPr="00633F7E" w14:paraId="628CD583" w14:textId="77777777" w:rsidTr="002F27D9">
        <w:trPr>
          <w:trHeight w:hRule="exact" w:val="311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B59D59" w14:textId="77777777" w:rsidR="00C961A7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249A8" w14:textId="77777777" w:rsidR="002F27D9" w:rsidRPr="00974E9C" w:rsidRDefault="002F27D9" w:rsidP="002F27D9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Введение в тему «Юмористические произведения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». </w:t>
            </w: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Главная мысль произведения. Заголовок как отражение главной мысли произведения. Е. Шварц «Сказка о потерянном времени».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Отношение автора к своему герою. </w:t>
            </w:r>
          </w:p>
          <w:p w14:paraId="45B08248" w14:textId="77777777" w:rsidR="00C961A7" w:rsidRPr="00EC6E09" w:rsidRDefault="00C961A7" w:rsidP="00C961A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F82CC3D" w14:textId="77777777" w:rsidR="00C961A7" w:rsidRPr="00B3737D" w:rsidRDefault="00C961A7" w:rsidP="002325C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E20FF5" w14:textId="77777777" w:rsidR="00C961A7" w:rsidRPr="00C55D19" w:rsidRDefault="007B29E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B1501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B18987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F5C26F" w14:textId="77777777" w:rsidR="00C961A7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30CD41" w14:textId="77777777" w:rsidR="00C961A7" w:rsidRPr="00C55D19" w:rsidRDefault="00C961A7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F018B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2B2AFD8D" w14:textId="77777777" w:rsidR="00C87D68" w:rsidRDefault="00C87D68" w:rsidP="00C961A7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B4DCBB6" w14:textId="77777777" w:rsidR="00C961A7" w:rsidRDefault="00C961A7" w:rsidP="002325C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A92E3D" w:rsidRPr="00633F7E" w14:paraId="1DAFB263" w14:textId="77777777" w:rsidTr="00DA4E43">
        <w:trPr>
          <w:trHeight w:hRule="exact" w:val="213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7FEF8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2D5E04" w14:textId="77777777" w:rsidR="002F27D9" w:rsidRPr="00661BC8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Е. Шварц «Сказка о потерянном времени». Беседа на нравственную тему. Труд лечит, а лень калечит. </w:t>
            </w:r>
            <w:proofErr w:type="spellStart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Устное</w:t>
            </w:r>
            <w:proofErr w:type="spellEnd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сочинение</w:t>
            </w:r>
            <w:proofErr w:type="spellEnd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proofErr w:type="spellEnd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теме</w:t>
            </w:r>
            <w:proofErr w:type="spellEnd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беседы</w:t>
            </w:r>
            <w:proofErr w:type="spellEnd"/>
            <w:r w:rsidRPr="00661BC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17C84D6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100E739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35BB0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D12A95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5B601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81EA2E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1DDC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5C089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ED805CF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063BF53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142CEC60" w14:textId="77777777" w:rsidTr="00DA4E43">
        <w:trPr>
          <w:trHeight w:hRule="exact" w:val="15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5B54A1" w14:textId="77777777" w:rsidR="00A92E3D" w:rsidRPr="00C645B6" w:rsidRDefault="00C961A7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45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AAE6E" w14:textId="77777777" w:rsidR="002F27D9" w:rsidRPr="00B50658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Драгунский «Главные реки».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15457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Герой рассказа. Отношение автора к своему герою.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  <w:p w14:paraId="14929B3D" w14:textId="77777777" w:rsidR="00A92E3D" w:rsidRPr="00C55D19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75A2E81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6DF4F" w14:textId="77777777" w:rsidR="00A92E3D" w:rsidRPr="00C645B6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1A860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C53A13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51C484" w14:textId="77777777" w:rsidR="00A92E3D" w:rsidRPr="001207E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ECDF15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370E61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C2F92B5" w14:textId="77777777" w:rsidR="00041C0C" w:rsidRDefault="00041C0C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81BD9B6" w14:textId="77777777" w:rsidR="00B50658" w:rsidRDefault="00B50658" w:rsidP="00B5065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F7BD82E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4D215E56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58847881" w14:textId="77777777" w:rsidTr="00540D13">
        <w:trPr>
          <w:trHeight w:hRule="exact" w:val="167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74DE44" w14:textId="77777777" w:rsidR="00A92E3D" w:rsidRPr="00B50658" w:rsidRDefault="00C961A7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46</w:t>
            </w:r>
            <w:r w:rsidR="00A92E3D"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FA3CF" w14:textId="77777777" w:rsidR="002F27D9" w:rsidRDefault="002F27D9" w:rsidP="002F27D9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Рубрика «Как хорошо уметь читать». Самостоятельное чтение. В. </w:t>
            </w:r>
            <w:proofErr w:type="spellStart"/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Голявкин</w:t>
            </w:r>
            <w:proofErr w:type="spellEnd"/>
            <w:r w:rsidRPr="00661BC8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«Никакой горчицы я не ел». Оценка чтения и понимания текста.</w:t>
            </w:r>
            <w:r w:rsidRPr="00661BC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  <w:p w14:paraId="0BBBEC28" w14:textId="77777777" w:rsidR="00A92E3D" w:rsidRPr="001207EB" w:rsidRDefault="00A92E3D" w:rsidP="002F27D9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5F7799" w14:textId="77777777" w:rsidR="00A92E3D" w:rsidRPr="00B50658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C03D8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0AC5872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CA0B98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B9B90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FBB8E1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2F07A37" w14:textId="77777777" w:rsidR="007F6649" w:rsidRDefault="007F6649" w:rsidP="007F664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E8D47BA" w14:textId="77777777" w:rsidR="007F6649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D0589CD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7C3A1A23" w14:textId="77777777" w:rsidTr="002F27D9">
        <w:trPr>
          <w:trHeight w:hRule="exact" w:val="142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FD097" w14:textId="77777777" w:rsidR="00A92E3D" w:rsidRPr="00B50658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47</w:t>
            </w:r>
            <w:r w:rsidR="00A92E3D"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227FF" w14:textId="77777777" w:rsidR="00041C0C" w:rsidRPr="00EC6E09" w:rsidRDefault="002F27D9" w:rsidP="00041C0C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Проведение тематической проверочной работы</w:t>
            </w:r>
          </w:p>
          <w:p w14:paraId="3D850DEB" w14:textId="77777777" w:rsidR="00A92E3D" w:rsidRPr="00B50658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3D7A0" w14:textId="77777777" w:rsidR="00A92E3D" w:rsidRPr="00B50658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5065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3D423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88E39B4" w14:textId="77777777" w:rsidR="00A92E3D" w:rsidRPr="002F27D9" w:rsidRDefault="002F27D9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F27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4872F3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6EB5D6" w14:textId="77777777" w:rsidR="00A92E3D" w:rsidRPr="00B5065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29940" w14:textId="77777777" w:rsidR="00041C0C" w:rsidRDefault="002F27D9" w:rsidP="00041C0C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Тематический контроль</w:t>
            </w:r>
            <w:r w:rsidR="00261E9C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245BA73B" w14:textId="764F5FD4" w:rsidR="00261E9C" w:rsidRDefault="00261E9C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Письменный опрос.</w:t>
            </w:r>
          </w:p>
          <w:p w14:paraId="04FE032C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FCC5713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D352E31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6A83B5E5" w14:textId="77777777" w:rsidTr="00041C0C">
        <w:trPr>
          <w:trHeight w:hRule="exact" w:val="211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9B928" w14:textId="6B2B46FE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48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12AE4" w14:textId="77777777" w:rsidR="00B50658" w:rsidRPr="00A42F19" w:rsidRDefault="00A42F19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Введение в тему. Рубрика</w:t>
            </w:r>
            <w:r w:rsidR="00041C0C" w:rsidRPr="00041C0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«Что уже знаем и умеем». </w:t>
            </w:r>
            <w:r w:rsidR="00041C0C"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Работа с учебным текстом.</w:t>
            </w:r>
          </w:p>
          <w:p w14:paraId="39A7543B" w14:textId="77777777" w:rsidR="00041C0C" w:rsidRDefault="00041C0C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Б.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Житков «Как я ловил человечков». </w:t>
            </w: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Анализ поступков героя.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63572862" w14:textId="77777777" w:rsidR="00041C0C" w:rsidRPr="00041C0C" w:rsidRDefault="00041C0C" w:rsidP="00B50658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1B52659" w14:textId="77777777" w:rsidR="00B50658" w:rsidRPr="00B50658" w:rsidRDefault="00B50658" w:rsidP="00A92E3D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3D8CE9A4" w14:textId="77777777" w:rsidR="00A92E3D" w:rsidRPr="001207E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C1317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A54361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16BAE7" w14:textId="77777777" w:rsidR="00A92E3D" w:rsidRPr="00B50658" w:rsidRDefault="00A92E3D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0D0183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FF760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1F039" w14:textId="77777777" w:rsidR="00041C0C" w:rsidRDefault="002F27D9" w:rsidP="00041C0C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</w:t>
            </w:r>
            <w:r w:rsidR="00DA4E43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о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нтроль</w:t>
            </w:r>
          </w:p>
          <w:p w14:paraId="34298616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809C97E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524D54EC" w14:textId="77777777" w:rsidTr="00DA4E43">
        <w:trPr>
          <w:trHeight w:hRule="exact" w:val="255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60B33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49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488AC7" w14:textId="77777777" w:rsidR="0093588D" w:rsidRPr="000816B4" w:rsidRDefault="0093588D" w:rsidP="0093588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Точка зрения автора в художественном произведении. Точка зрения читателя на прочитанное в художественном произведении. </w:t>
            </w:r>
            <w:proofErr w:type="gramStart"/>
            <w:r w:rsidRPr="00C8100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End"/>
            <w:r w:rsidRPr="00C810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Паустовский</w:t>
            </w:r>
            <w:proofErr w:type="spellEnd"/>
            <w:r w:rsidRPr="00C8100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Корзина</w:t>
            </w:r>
            <w:proofErr w:type="spellEnd"/>
            <w:r w:rsidRPr="00C8100B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еловыми</w:t>
            </w:r>
            <w:proofErr w:type="spellEnd"/>
            <w:r w:rsidRPr="00C810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шишками</w:t>
            </w:r>
            <w:proofErr w:type="spellEnd"/>
            <w:r w:rsidRPr="00C8100B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14:paraId="1F00D9AC" w14:textId="77777777" w:rsidR="00A92E3D" w:rsidRPr="00974DD1" w:rsidRDefault="00A92E3D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EAB6C1B" w14:textId="77777777" w:rsidR="00A92E3D" w:rsidRPr="00C55D19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F32BC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2A1192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F0B52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626BF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4B18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AC71B9" w14:textId="77777777" w:rsidR="0093588D" w:rsidRDefault="002F27D9" w:rsidP="0093588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393979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02AECA5" w14:textId="77777777" w:rsidR="00A92E3D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9C554A6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16F17122" w14:textId="77777777" w:rsidTr="00DA4E43">
        <w:trPr>
          <w:trHeight w:hRule="exact" w:val="141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FBBCB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50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9467B1" w14:textId="77777777" w:rsidR="0093588D" w:rsidRDefault="0093588D" w:rsidP="0093588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8100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М. Зощенко «Ёлка». Беседа на нравственную тему.</w:t>
            </w:r>
          </w:p>
          <w:p w14:paraId="5E1C3509" w14:textId="32C2CE71" w:rsidR="00261E9C" w:rsidRDefault="005B3E4E" w:rsidP="0093588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Тематический т</w:t>
            </w:r>
            <w:r w:rsidR="00261E9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.</w:t>
            </w:r>
          </w:p>
          <w:p w14:paraId="295A980A" w14:textId="77777777" w:rsidR="0093588D" w:rsidRPr="00EC6E09" w:rsidRDefault="002F27D9" w:rsidP="0093588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13878DF4" w14:textId="77777777" w:rsidR="00C918C7" w:rsidRPr="00EC6E09" w:rsidRDefault="00C918C7" w:rsidP="00C918C7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25D86B5" w14:textId="77777777" w:rsidR="00C918C7" w:rsidRPr="00866A38" w:rsidRDefault="00C918C7" w:rsidP="00974DD1">
            <w:pPr>
              <w:shd w:val="clear" w:color="auto" w:fill="FFFFFF" w:themeFill="background1"/>
              <w:rPr>
                <w:lang w:val="ru-RU"/>
              </w:rPr>
            </w:pPr>
          </w:p>
          <w:p w14:paraId="6905A904" w14:textId="77777777" w:rsidR="00A92E3D" w:rsidRPr="00974DD1" w:rsidRDefault="00A92E3D" w:rsidP="00A92E3D">
            <w:pPr>
              <w:shd w:val="clear" w:color="auto" w:fill="FFFFFF" w:themeFill="background1"/>
              <w:rPr>
                <w:lang w:val="ru-RU"/>
              </w:rPr>
            </w:pPr>
          </w:p>
          <w:p w14:paraId="1931E170" w14:textId="77777777" w:rsidR="00A92E3D" w:rsidRPr="00974DD1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A23724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A356C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5045CE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92B3F3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E290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48AA69" w14:textId="77777777" w:rsidR="0093588D" w:rsidRDefault="002F27D9" w:rsidP="0093588D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</w:t>
            </w:r>
            <w:r w:rsidR="00DA4E43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матический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  <w:r w:rsidR="00261E9C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4EBB94B4" w14:textId="1BF47DE6" w:rsidR="00261E9C" w:rsidRDefault="00261E9C" w:rsidP="0093588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Тестирование.</w:t>
            </w:r>
          </w:p>
          <w:p w14:paraId="3ABE792D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383B9714" w14:textId="77777777" w:rsidR="00A92E3D" w:rsidRDefault="00974DD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11FAB0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415FDF2D" w14:textId="77777777" w:rsidTr="00DA4E43">
        <w:trPr>
          <w:trHeight w:hRule="exact" w:val="2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DD84D" w14:textId="0D449AD4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FEF98" w14:textId="77777777" w:rsidR="00A92E3D" w:rsidRDefault="00D20DDB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«Что мы знаем и умеем».</w:t>
            </w:r>
          </w:p>
          <w:p w14:paraId="23876A18" w14:textId="77777777" w:rsidR="00D20DDB" w:rsidRPr="00D20DDB" w:rsidRDefault="00D20DDB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Сравнение художественного и научно-познавательного текста. Д. Мамин-Сибиряк «Приёмыш». Выборочный пересказ</w:t>
            </w:r>
            <w:r w:rsidRPr="00D20DDB">
              <w:rPr>
                <w:bCs/>
                <w:sz w:val="24"/>
                <w:szCs w:val="24"/>
                <w:lang w:val="ru-RU"/>
              </w:rPr>
              <w:t>.</w:t>
            </w:r>
          </w:p>
          <w:p w14:paraId="1CFDE653" w14:textId="77777777" w:rsidR="00A92E3D" w:rsidRPr="00974DD1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79BC31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58CEE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6C33D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0EA856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CC78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06409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6EA71C1" w14:textId="77777777" w:rsidR="007F6649" w:rsidRDefault="007F664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B1AE214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FB11B7" w14:paraId="655DA901" w14:textId="77777777" w:rsidTr="00DA4E43">
        <w:trPr>
          <w:trHeight w:hRule="exact" w:val="141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0186E2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52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A05528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Олицетворение как средство создания образа. </w:t>
            </w:r>
            <w:r w:rsidRPr="00D20DDB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С. Есенин «Лебедушка».</w:t>
            </w:r>
            <w:r w:rsidRPr="00BE75B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</w:t>
            </w:r>
          </w:p>
          <w:p w14:paraId="48EFBD31" w14:textId="77777777" w:rsidR="00A92E3D" w:rsidRPr="00B3737D" w:rsidRDefault="00A92E3D" w:rsidP="00B3737D">
            <w:pPr>
              <w:autoSpaceDE w:val="0"/>
              <w:autoSpaceDN w:val="0"/>
              <w:spacing w:before="78" w:after="0" w:line="252" w:lineRule="auto"/>
              <w:ind w:right="288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9DC97" w14:textId="77777777" w:rsidR="00A92E3D" w:rsidRPr="00B3737D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D053E3" w14:textId="77777777" w:rsidR="00A92E3D" w:rsidRPr="0036622B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2F0CCB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0AC614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DAA54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C5A25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6FAFA36" w14:textId="77777777" w:rsidR="00A92E3D" w:rsidRPr="000E45B8" w:rsidRDefault="00A92E3D" w:rsidP="00B3737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14D4F19C" w14:textId="77777777" w:rsidTr="00DA4E43">
        <w:trPr>
          <w:trHeight w:hRule="exact" w:val="156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297ED4" w14:textId="77777777" w:rsidR="00A92E3D" w:rsidRPr="00B3737D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53</w:t>
            </w:r>
            <w:r w:rsidR="00A92E3D"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36156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Планирование работы по анализу произведения. М. Пришвин «Выскочка».</w:t>
            </w:r>
          </w:p>
          <w:p w14:paraId="1AE9DD50" w14:textId="77777777" w:rsidR="00A92E3D" w:rsidRPr="00B3737D" w:rsidRDefault="00A92E3D" w:rsidP="00A92E3D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18DBFAF7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79259" w14:textId="77777777" w:rsidR="00A92E3D" w:rsidRPr="00B3737D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B3737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63826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D4DF27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818A5F" w14:textId="77777777" w:rsidR="00A92E3D" w:rsidRPr="00BE75B2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648FB" w14:textId="77777777" w:rsidR="00A92E3D" w:rsidRPr="00B3737D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4AC9A9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727114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0CE325F" w14:textId="77777777" w:rsidR="00A92E3D" w:rsidRDefault="00BE75B2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316F4A18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57A3DA2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D9B2B33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526AC83F" w14:textId="77777777" w:rsidTr="00154571">
        <w:trPr>
          <w:trHeight w:hRule="exact" w:val="214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5BC59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577188" w14:textId="77777777" w:rsidR="00D20DDB" w:rsidRPr="00BE75B2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Рубрика «Поговорим о самом главном». А. Куприн «Барбос и </w:t>
            </w:r>
            <w:proofErr w:type="spellStart"/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Жулька</w:t>
            </w:r>
            <w:proofErr w:type="spellEnd"/>
            <w:r w:rsidRPr="00BE75B2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». </w:t>
            </w:r>
            <w:proofErr w:type="spellStart"/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Беседа</w:t>
            </w:r>
            <w:proofErr w:type="spellEnd"/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на</w:t>
            </w:r>
            <w:proofErr w:type="spellEnd"/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нравственную</w:t>
            </w:r>
            <w:proofErr w:type="spellEnd"/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тему</w:t>
            </w:r>
            <w:proofErr w:type="spellEnd"/>
            <w:r w:rsidRPr="00BE75B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53AB4805" w14:textId="77777777" w:rsidR="00BE75B2" w:rsidRPr="00BE75B2" w:rsidRDefault="00BE75B2" w:rsidP="00BE75B2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CF6CAF2" w14:textId="77777777" w:rsidR="00A92E3D" w:rsidRPr="00BE75B2" w:rsidRDefault="00A92E3D" w:rsidP="00BE75B2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D48BAA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FEEC5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BEDCC4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282664" w14:textId="77777777" w:rsidR="00A92E3D" w:rsidRPr="00E56AF7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5A657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B338A" w14:textId="77777777" w:rsidR="00D20DDB" w:rsidRDefault="002F27D9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18553078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7311E7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5BBD2E74" w14:textId="77777777" w:rsidTr="00154571">
        <w:trPr>
          <w:trHeight w:hRule="exact" w:val="2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0ECE1" w14:textId="77777777" w:rsidR="00A92E3D" w:rsidRPr="00C645B6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55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C6555" w14:textId="77777777" w:rsidR="00D20DDB" w:rsidRDefault="00D20DDB" w:rsidP="00D20DD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В. Астафьев «</w:t>
            </w:r>
            <w:proofErr w:type="spellStart"/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Стрижонок</w:t>
            </w:r>
            <w:proofErr w:type="spellEnd"/>
            <w:r w:rsidRPr="000816B4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Скрип». Оценка чтения и понимания текста.</w:t>
            </w:r>
            <w:r w:rsidRPr="008765AF"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 xml:space="preserve"> Тема охраны природы в произведениях.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39282F71" w14:textId="1F937E16" w:rsidR="00A92E3D" w:rsidRPr="00C8100B" w:rsidRDefault="005B3E4E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Тематический тест.</w:t>
            </w:r>
          </w:p>
          <w:p w14:paraId="55B0D96B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91AFC4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0E07F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E81505D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F4CCBD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F370B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F664E" w14:textId="77777777" w:rsidR="00D20DDB" w:rsidRDefault="002F27D9" w:rsidP="00D20DDB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</w:t>
            </w:r>
            <w:r w:rsidR="00DA4E43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матический 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контроль</w:t>
            </w:r>
            <w:r w:rsidR="00261E9C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0D8EB3F4" w14:textId="5934E494" w:rsidR="00261E9C" w:rsidRDefault="00261E9C" w:rsidP="00D20DDB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Тестирование.</w:t>
            </w:r>
          </w:p>
          <w:p w14:paraId="419498D9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CB8A6DA" w14:textId="77777777" w:rsidR="00A92E3D" w:rsidRDefault="00BE75B2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2E5FA3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01560B53" w14:textId="77777777" w:rsidTr="007F6649">
        <w:trPr>
          <w:trHeight w:hRule="exact" w:val="2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BF881" w14:textId="369A517C" w:rsidR="00A92E3D" w:rsidRPr="00D20DDB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56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9109A" w14:textId="77777777" w:rsidR="00A92E3D" w:rsidRPr="00C961A7" w:rsidRDefault="00C961A7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Что такое риторический вопрос. И. С. Никитин «Русь». </w:t>
            </w:r>
            <w:proofErr w:type="spellStart"/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Выразительное</w:t>
            </w:r>
            <w:proofErr w:type="spellEnd"/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чтение</w:t>
            </w:r>
            <w:proofErr w:type="spellEnd"/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стихотворения</w:t>
            </w:r>
            <w:proofErr w:type="spellEnd"/>
            <w:r w:rsidRPr="00C961A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4AED670" w14:textId="77777777" w:rsidR="00A92E3D" w:rsidRPr="0036622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654F25" w14:textId="77777777" w:rsidR="00A92E3D" w:rsidRPr="00D20DD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A0AB8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9A0B3C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ADE732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B404E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ED3B1" w14:textId="77777777" w:rsidR="00CB4D15" w:rsidRPr="00CB4D15" w:rsidRDefault="002F27D9" w:rsidP="00A92E3D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057C019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61DCB408" w14:textId="77777777" w:rsidTr="00540D13">
        <w:trPr>
          <w:trHeight w:hRule="exact" w:val="15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D203B" w14:textId="77777777" w:rsidR="00A92E3D" w:rsidRPr="00D20DDB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57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A504C" w14:textId="77777777" w:rsidR="00A92E3D" w:rsidRPr="00C961A7" w:rsidRDefault="00C961A7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Находим слова, которые выражают чувства к Родине. С. Дрожжин «Родине». А. </w:t>
            </w:r>
            <w:proofErr w:type="spellStart"/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Жигулин</w:t>
            </w:r>
            <w:proofErr w:type="spellEnd"/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«О, Родина!».</w:t>
            </w:r>
          </w:p>
          <w:p w14:paraId="6D77693F" w14:textId="77777777" w:rsidR="00A92E3D" w:rsidRPr="004253FE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D769F" w14:textId="77777777" w:rsidR="00A92E3D" w:rsidRPr="00D20DDB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C786C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BF485BA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BAF6C7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A11B4" w14:textId="77777777" w:rsidR="00A92E3D" w:rsidRPr="00D20DDB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5DEF7" w14:textId="77777777" w:rsidR="00CB4D15" w:rsidRPr="00CB4D15" w:rsidRDefault="002F27D9" w:rsidP="00CB4D1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50676287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93BA2BF" w14:textId="77777777" w:rsidR="00A92E3D" w:rsidRDefault="0071345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FDF3AB9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633F7E" w14:paraId="39541EBA" w14:textId="77777777" w:rsidTr="00154571">
        <w:trPr>
          <w:trHeight w:hRule="exact" w:val="26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3753D" w14:textId="77777777" w:rsidR="00A92E3D" w:rsidRPr="00D20DDB" w:rsidRDefault="00C961A7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58</w:t>
            </w:r>
            <w:r w:rsidR="00A92E3D" w:rsidRPr="00D20DD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5994D" w14:textId="77777777" w:rsidR="00A92E3D" w:rsidRPr="00C961A7" w:rsidRDefault="00C961A7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«Поговорим о самом главном». Песня защитников Брестской крепости. Беседа на нравственную тему.</w:t>
            </w:r>
          </w:p>
          <w:p w14:paraId="3B36E76E" w14:textId="540BEDA3" w:rsidR="00A92E3D" w:rsidRPr="00C961A7" w:rsidRDefault="005B3E4E" w:rsidP="00A92E3D">
            <w:pPr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Тематический тест.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59333D" w14:textId="77777777" w:rsidR="00A92E3D" w:rsidRPr="00C645B6" w:rsidRDefault="00A92E3D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F818E" w14:textId="77777777" w:rsidR="00A92E3D" w:rsidRPr="00866A38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6E9E89F" w14:textId="77777777" w:rsidR="00A92E3D" w:rsidRPr="004253FE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8DF2E8" w14:textId="77777777" w:rsidR="00A92E3D" w:rsidRPr="004253FE" w:rsidRDefault="00A92E3D" w:rsidP="00A92E3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AC6B45" w14:textId="77777777" w:rsidR="00A92E3D" w:rsidRPr="00C645B6" w:rsidRDefault="00A92E3D" w:rsidP="00A92E3D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9C30BA" w14:textId="77777777" w:rsidR="00CB4D15" w:rsidRDefault="002F27D9" w:rsidP="00CB4D15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</w:t>
            </w:r>
            <w:r w:rsidR="00DA4E43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матический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  <w:r w:rsidR="00261E9C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6FB5BED3" w14:textId="3AFB037B" w:rsidR="00261E9C" w:rsidRDefault="00261E9C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Тестирование.</w:t>
            </w:r>
          </w:p>
          <w:p w14:paraId="5E06104F" w14:textId="77777777" w:rsidR="00BE75B2" w:rsidRDefault="00BE75B2" w:rsidP="00BE75B2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9AC7E24" w14:textId="77777777" w:rsidR="00A92E3D" w:rsidRDefault="00A92E3D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637AD4">
              <w:rPr>
                <w:rFonts w:ascii="LiberationSerif" w:hAnsi="LiberationSerif"/>
                <w:color w:val="000000"/>
                <w:sz w:val="20"/>
                <w:szCs w:val="20"/>
                <w:lang w:val="ru-RU"/>
              </w:rPr>
              <w:br/>
            </w:r>
            <w:r w:rsidR="00BE75B2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597003F1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A92E3D" w:rsidRPr="00261E9C" w14:paraId="355A3FEC" w14:textId="77777777" w:rsidTr="000816B4">
        <w:trPr>
          <w:trHeight w:hRule="exact" w:val="269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B87CE" w14:textId="2A668B4E" w:rsidR="00A92E3D" w:rsidRPr="00C645B6" w:rsidRDefault="00C961A7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59</w:t>
            </w:r>
            <w:r w:rsidR="00A92E3D"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5D98F" w14:textId="77777777" w:rsidR="00EB5D74" w:rsidRPr="00C961A7" w:rsidRDefault="00C961A7" w:rsidP="00C961A7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C961A7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Рубрика «Наши проекты» (по выбору): «Они защищали Родину», «Как не гордиться мне тобой, Россия», «Россия – Родина – моя».</w:t>
            </w:r>
          </w:p>
          <w:p w14:paraId="7B77EFD4" w14:textId="77777777" w:rsidR="00EB5D74" w:rsidRPr="000816B4" w:rsidRDefault="00EB5D74" w:rsidP="00A92E3D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33890A7" w14:textId="77777777" w:rsidR="00C8100B" w:rsidRPr="000816B4" w:rsidRDefault="00C918C7" w:rsidP="00C8100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6C122903" w14:textId="77777777" w:rsidR="00A92E3D" w:rsidRPr="00866A3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BC49D6" w14:textId="77777777" w:rsidR="00A92E3D" w:rsidRPr="00C961A7" w:rsidRDefault="00A92E3D" w:rsidP="00A92E3D">
            <w:pPr>
              <w:autoSpaceDE w:val="0"/>
              <w:autoSpaceDN w:val="0"/>
              <w:spacing w:before="100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694007" w14:textId="77777777" w:rsidR="00A92E3D" w:rsidRPr="00C961A7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CA299A" w14:textId="77777777" w:rsidR="00A92E3D" w:rsidRPr="00C8100B" w:rsidRDefault="00A92E3D" w:rsidP="00A92E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AAE9B6" w14:textId="77777777" w:rsidR="00A92E3D" w:rsidRPr="00C8100B" w:rsidRDefault="00C961A7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D4D330" w14:textId="77777777" w:rsidR="00A92E3D" w:rsidRPr="00C961A7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B6E42E" w14:textId="77777777" w:rsidR="00A92E3D" w:rsidRDefault="00C961A7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Практическая работа</w:t>
            </w:r>
            <w:r w:rsidR="002F27D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145C8969" w14:textId="77777777" w:rsidR="002F27D9" w:rsidRDefault="002F27D9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«Оценочного листа»</w:t>
            </w:r>
          </w:p>
          <w:p w14:paraId="3D104CAC" w14:textId="77777777" w:rsidR="00A92E3D" w:rsidRPr="000E45B8" w:rsidRDefault="00A92E3D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FF3C11" w:rsidRPr="00FB11B7" w14:paraId="5EA0A877" w14:textId="77777777" w:rsidTr="00540D13">
        <w:trPr>
          <w:trHeight w:hRule="exact" w:val="127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3079D" w14:textId="77777777" w:rsidR="00FF3C11" w:rsidRPr="00C961A7" w:rsidRDefault="00114A33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60</w:t>
            </w:r>
            <w:r w:rsidR="00FF3C11"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26580BCC" w14:textId="77777777" w:rsidR="00114A33" w:rsidRPr="000816B4" w:rsidRDefault="00114A33" w:rsidP="00114A33">
            <w:pPr>
              <w:shd w:val="clear" w:color="auto" w:fill="FFFFFF" w:themeFill="background1"/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Комплексная контрольная работа</w:t>
            </w:r>
          </w:p>
          <w:p w14:paraId="1AC94AF5" w14:textId="77777777" w:rsidR="00C8100B" w:rsidRPr="000816B4" w:rsidRDefault="002325CC" w:rsidP="00C8100B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374D552C" w14:textId="77777777" w:rsidR="00FF3C11" w:rsidRPr="000816B4" w:rsidRDefault="00FF3C11" w:rsidP="00C8100B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94D5B" w14:textId="77777777" w:rsidR="00FF3C11" w:rsidRPr="00C961A7" w:rsidRDefault="00FF3C11" w:rsidP="00A92E3D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963C4" w14:textId="77777777" w:rsidR="00FF3C11" w:rsidRPr="00C961A7" w:rsidRDefault="00114A33" w:rsidP="00A92E3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652987" w14:textId="77777777" w:rsidR="00FF3C11" w:rsidRPr="000816B4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F6D2EC" w14:textId="77777777" w:rsidR="00FF3C11" w:rsidRPr="00C961A7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066806" w14:textId="77777777" w:rsidR="00FF3C11" w:rsidRPr="00C961A7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D1822C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Контрольная работа</w:t>
            </w:r>
            <w:r w:rsidR="002F27D9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317BC394" w14:textId="77777777" w:rsidR="002F27D9" w:rsidRDefault="002F27D9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Письменный опрос.</w:t>
            </w:r>
          </w:p>
          <w:p w14:paraId="740AC653" w14:textId="77777777" w:rsidR="00FF3C11" w:rsidRDefault="00FF3C1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5C675BE1" w14:textId="77777777" w:rsidR="00FF3C11" w:rsidRDefault="000816B4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043CBF27" w14:textId="77777777" w:rsidR="00FF3C11" w:rsidRDefault="00FF3C11" w:rsidP="00A92E3D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297DEAAD" w14:textId="77777777" w:rsidR="00FF3C11" w:rsidRPr="000E45B8" w:rsidRDefault="00FF3C11" w:rsidP="00A92E3D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261E9C" w14:paraId="78C8358D" w14:textId="77777777" w:rsidTr="00540D13">
        <w:trPr>
          <w:trHeight w:hRule="exact" w:val="184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6BD138" w14:textId="77777777" w:rsidR="00114A33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47463213" w14:textId="77777777" w:rsidR="00114A33" w:rsidRPr="00114A33" w:rsidRDefault="00A42F19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Анализ комплексной контрольной работы и выявление причин затруднения.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FBEFD9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D35B7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729E40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2DBEE3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0E8CD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FCE40" w14:textId="77777777" w:rsidR="00114A33" w:rsidRPr="00A42F19" w:rsidRDefault="00A42F19" w:rsidP="00A42F1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 w:rsidRPr="00A42F1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DF7"/>
                <w:lang w:val="ru-RU"/>
              </w:rPr>
              <w:t>Самооценка с использованием “Оценочного листа»</w:t>
            </w:r>
          </w:p>
        </w:tc>
      </w:tr>
      <w:tr w:rsidR="00114A33" w:rsidRPr="00633F7E" w14:paraId="3088C09E" w14:textId="77777777" w:rsidTr="00DA4E43">
        <w:trPr>
          <w:trHeight w:hRule="exact" w:val="183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BB6D4A" w14:textId="77777777" w:rsidR="00114A33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85C8E85" w14:textId="77777777" w:rsidR="00114A33" w:rsidRPr="00A42F19" w:rsidRDefault="00A42F19" w:rsidP="00114A3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14A3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Что такое научно – фантастический рассказ? Е. Велтистов «Приключения Электроника» Оценка чтения и понимания текста.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4479A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CBBD21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238131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200559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7A0B4A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FD55A" w14:textId="77777777" w:rsidR="00A42F19" w:rsidRDefault="002F27D9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49788B67" w14:textId="77777777" w:rsidR="00114A33" w:rsidRDefault="00114A33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6FBD1FFF" w14:textId="77777777" w:rsidTr="00DA4E43">
        <w:trPr>
          <w:trHeight w:hRule="exact" w:val="184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522AD8" w14:textId="77777777" w:rsidR="00114A33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63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  <w:right w:w="0" w:type="dxa"/>
            </w:tcMar>
          </w:tcPr>
          <w:p w14:paraId="304251D9" w14:textId="77777777" w:rsidR="00A42F19" w:rsidRPr="00A42F19" w:rsidRDefault="00A42F19" w:rsidP="00A42F1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114A33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Особенности фантастической литературы. Сравнение фантастической литературы и сказки. </w:t>
            </w:r>
            <w:r w:rsidRPr="00A42F1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К. Булычёв «Путешествие Алисы».</w:t>
            </w:r>
          </w:p>
          <w:p w14:paraId="7B4AC034" w14:textId="77777777" w:rsidR="00114A33" w:rsidRPr="002F27D9" w:rsidRDefault="002F27D9" w:rsidP="00A42F19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C8AF1" w14:textId="77777777" w:rsidR="00114A33" w:rsidRPr="00C961A7" w:rsidRDefault="00A42F19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2B29B9" w14:textId="77777777" w:rsidR="00114A33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3EC86E2" w14:textId="77777777" w:rsidR="00114A33" w:rsidRPr="000816B4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FF5C6D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990A6" w14:textId="77777777" w:rsidR="00114A33" w:rsidRPr="00C961A7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7EFBFB" w14:textId="77777777" w:rsidR="00A42F19" w:rsidRDefault="002F27D9" w:rsidP="00A42F19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6095B78E" w14:textId="77777777" w:rsidR="00CB4D15" w:rsidRDefault="00CB4D15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6AAFA796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</w:tc>
      </w:tr>
      <w:tr w:rsidR="00114A33" w:rsidRPr="00633F7E" w14:paraId="03430FCE" w14:textId="77777777" w:rsidTr="00A42F19">
        <w:trPr>
          <w:trHeight w:hRule="exact" w:val="23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1792A" w14:textId="77777777" w:rsidR="00114A33" w:rsidRPr="00C961A7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64</w:t>
            </w:r>
            <w:r w:rsidRPr="00C961A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122018" w14:textId="77777777" w:rsidR="00A42F19" w:rsidRPr="008765AF" w:rsidRDefault="00A42F19" w:rsidP="00A42F19">
            <w:pPr>
              <w:shd w:val="clear" w:color="auto" w:fill="FFFFFF" w:themeFill="background1"/>
              <w:rPr>
                <w:lang w:val="ru-RU"/>
              </w:rPr>
            </w:pPr>
            <w:r w:rsidRPr="009B669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Расширение круга чтения произведений зарубежных писателей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.</w:t>
            </w:r>
            <w:r w:rsidRPr="00661BC8">
              <w:rPr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Особенности 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приключенческой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литературы. 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Дж. Свифт «Путешествие Гулливера» (отрывок). Оценка поступка героя.</w:t>
            </w:r>
          </w:p>
          <w:p w14:paraId="3965F869" w14:textId="77777777" w:rsidR="00CB4D15" w:rsidRPr="000816B4" w:rsidRDefault="00CB4D15" w:rsidP="00CB4D1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17F796C2" w14:textId="77777777" w:rsidR="00114A33" w:rsidRPr="00866A38" w:rsidRDefault="00114A33" w:rsidP="00CB4D15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F5650" w14:textId="77777777" w:rsidR="00114A33" w:rsidRPr="00C8100B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7EF9A1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3B62AB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44F10B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0124F" w14:textId="77777777" w:rsidR="00114A33" w:rsidRPr="00C8100B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2B15F9" w14:textId="77777777" w:rsidR="00CB4D15" w:rsidRDefault="002F27D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4F6D0EB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BB9A195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1B78C5A5" w14:textId="77777777" w:rsidR="00114A33" w:rsidRPr="000E45B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633F7E" w14:paraId="56B1FC7A" w14:textId="77777777" w:rsidTr="007F6649">
        <w:trPr>
          <w:trHeight w:hRule="exact" w:val="225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2028A" w14:textId="77777777" w:rsidR="00114A33" w:rsidRPr="00C8100B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65</w:t>
            </w:r>
            <w:r w:rsidRPr="00C8100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E84486" w14:textId="77777777" w:rsidR="00114A33" w:rsidRPr="007B29ED" w:rsidRDefault="00CB4D15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lang w:val="ru-RU"/>
              </w:rPr>
            </w:pP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Герой. Поступок героя. Оценка поступка героя. Г. Х. Андерсен «Русалочка».</w:t>
            </w:r>
            <w:r w:rsidRPr="007B29E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7B29ED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Средства художественной выразительности в литературном произведении</w:t>
            </w:r>
            <w:r w:rsidR="00114A33" w:rsidRPr="007B29E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 xml:space="preserve">  </w:t>
            </w:r>
          </w:p>
          <w:p w14:paraId="709991BB" w14:textId="77777777" w:rsidR="00114A33" w:rsidRPr="00866A38" w:rsidRDefault="00114A33" w:rsidP="00114A33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8B6F5" w14:textId="77777777" w:rsidR="00114A33" w:rsidRPr="00C645B6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FB0F2" w14:textId="77777777" w:rsidR="00114A33" w:rsidRPr="00C645B6" w:rsidRDefault="00114A33" w:rsidP="00114A3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D03E285" w14:textId="77777777" w:rsidR="00114A33" w:rsidRPr="00C302FE" w:rsidRDefault="00114A33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15E167" w14:textId="77777777" w:rsidR="00114A33" w:rsidRPr="00C302FE" w:rsidRDefault="00114A33" w:rsidP="00114A3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52B7F" w14:textId="77777777" w:rsidR="00114A33" w:rsidRPr="00C645B6" w:rsidRDefault="00114A33" w:rsidP="00114A33">
            <w:pPr>
              <w:rPr>
                <w:sz w:val="20"/>
                <w:szCs w:val="2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128360" w14:textId="77777777" w:rsidR="00CB4D15" w:rsidRDefault="002F27D9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7246C45A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FE79FAB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3E5170D" w14:textId="77777777" w:rsidR="00114A33" w:rsidRPr="000E45B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633F7E" w14:paraId="1BCA9985" w14:textId="77777777" w:rsidTr="00C918C7">
        <w:trPr>
          <w:trHeight w:hRule="exact" w:val="183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2FBB5A" w14:textId="77777777" w:rsidR="00114A33" w:rsidRPr="00C645B6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</w:t>
            </w:r>
            <w:r w:rsidRPr="00C645B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3315CF" w14:textId="77777777" w:rsidR="00CB4D15" w:rsidRDefault="00CB4D15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М. Твен «Приключения Тома </w:t>
            </w:r>
            <w:proofErr w:type="spellStart"/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Сойера</w:t>
            </w:r>
            <w:proofErr w:type="spellEnd"/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(отрывок)</w:t>
            </w:r>
            <w:r w:rsidRPr="00E71B2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Характеристика героя.  </w:t>
            </w:r>
          </w:p>
          <w:p w14:paraId="29D85CD3" w14:textId="38914E05" w:rsidR="00CB4D15" w:rsidRPr="00EC6E09" w:rsidRDefault="005B3E4E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Тематический т</w:t>
            </w:r>
            <w:r w:rsidR="00261E9C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ест.</w:t>
            </w:r>
          </w:p>
          <w:p w14:paraId="6C6DCE16" w14:textId="77777777" w:rsidR="00114A33" w:rsidRPr="00E71B29" w:rsidRDefault="00114A33" w:rsidP="00114A33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  <w:p w14:paraId="4B880E1D" w14:textId="77777777" w:rsidR="00114A33" w:rsidRPr="00EC6E09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D924C92" w14:textId="77777777" w:rsidR="00114A33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  <w:p w14:paraId="3090554E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 xml:space="preserve"> </w:t>
            </w:r>
          </w:p>
          <w:p w14:paraId="2C256A21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26530D5" w14:textId="77777777" w:rsidR="00114A33" w:rsidRPr="00C8100B" w:rsidRDefault="00114A33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0F21BC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8E18A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54226C" w14:textId="77777777" w:rsidR="00114A33" w:rsidRPr="00C8100B" w:rsidRDefault="00114A33" w:rsidP="00114A33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B950B8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A6143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520694" w14:textId="77777777" w:rsidR="00CB4D15" w:rsidRDefault="002F27D9" w:rsidP="00CB4D15">
            <w:pP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</w:t>
            </w:r>
            <w:r w:rsidR="00DA4E43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матический</w:t>
            </w: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контроль</w:t>
            </w:r>
            <w:r w:rsidR="00261E9C"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;</w:t>
            </w:r>
          </w:p>
          <w:p w14:paraId="4457F764" w14:textId="7C0371E6" w:rsidR="00261E9C" w:rsidRDefault="00261E9C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Тестирование.</w:t>
            </w:r>
          </w:p>
          <w:p w14:paraId="31D3414B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07CB8CF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633F7E" w14:paraId="7E7B9D72" w14:textId="77777777" w:rsidTr="00CB4D15">
        <w:trPr>
          <w:trHeight w:hRule="exact" w:val="45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03F42" w14:textId="7DBAA2C6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67</w:t>
            </w: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7ACCE" w14:textId="77777777" w:rsidR="00114A33" w:rsidRPr="00B17A15" w:rsidRDefault="00CB4D15" w:rsidP="00114A33">
            <w:pPr>
              <w:shd w:val="clear" w:color="auto" w:fill="FFFFFF" w:themeFill="background1"/>
              <w:rPr>
                <w:lang w:val="ru-RU"/>
              </w:rPr>
            </w:pPr>
            <w:r w:rsidRPr="000B4CF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Библиографическая культура (работа с детской книгой и справочной литературой).</w:t>
            </w:r>
          </w:p>
          <w:p w14:paraId="01ED2EE9" w14:textId="77777777" w:rsidR="00CB4D15" w:rsidRDefault="00CB4D15" w:rsidP="00CB4D1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4CF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7F5F5"/>
                <w:lang w:val="ru-RU"/>
              </w:rPr>
              <w:t>Очерк как повествование о реальном событии.</w:t>
            </w:r>
            <w:r w:rsidRPr="000B4CF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Типы книг (изданий): книга-произведение, книга-сборник, собрание сочинений, периодическая печать, справочные издания.</w:t>
            </w:r>
          </w:p>
          <w:p w14:paraId="032D4C7B" w14:textId="77777777" w:rsidR="00CB4D15" w:rsidRDefault="00CB4D15" w:rsidP="00CB4D15">
            <w:pPr>
              <w:shd w:val="clear" w:color="auto" w:fill="FFFFFF" w:themeFill="background1"/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</w:pPr>
            <w:r w:rsidRPr="004B146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Чтение очерков С. Я. Маршака «Книга — ваш друг и учитель»,</w:t>
            </w:r>
          </w:p>
          <w:p w14:paraId="7BDBC820" w14:textId="77777777" w:rsidR="00CB4D15" w:rsidRPr="00EC6E09" w:rsidRDefault="00CB4D15" w:rsidP="00CB4D15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(нет в учебнике)</w:t>
            </w:r>
          </w:p>
          <w:p w14:paraId="3999625D" w14:textId="77777777" w:rsidR="00114A33" w:rsidRPr="00154571" w:rsidRDefault="00114A33" w:rsidP="00114A33">
            <w:pPr>
              <w:shd w:val="clear" w:color="auto" w:fill="FFFFFF" w:themeFill="background1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5F6DF7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A70F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F9BFA6A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E269B5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FE1D3F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B4C137" w14:textId="77777777" w:rsidR="00C87D68" w:rsidRDefault="002F27D9" w:rsidP="00C87D68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>Текущий контроль</w:t>
            </w:r>
          </w:p>
          <w:p w14:paraId="3D655830" w14:textId="77777777" w:rsidR="00C87D68" w:rsidRDefault="00C87D68" w:rsidP="00CB4D15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73F4F0FE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</w:p>
          <w:p w14:paraId="16CE2C06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114A33" w:rsidRPr="00FB11B7" w14:paraId="3F2463DC" w14:textId="77777777" w:rsidTr="00540D13">
        <w:trPr>
          <w:trHeight w:hRule="exact" w:val="129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541240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68</w:t>
            </w: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D1A90" w14:textId="77777777" w:rsidR="00114A33" w:rsidRPr="00154571" w:rsidRDefault="00CB4D15" w:rsidP="00114A33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B146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Экскурсия в детскую библиотеку: тем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а экскурсии «Зачем нужны книги».</w:t>
            </w:r>
          </w:p>
          <w:p w14:paraId="6C00BCB5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546702" w14:textId="77777777" w:rsidR="00114A33" w:rsidRPr="00866A38" w:rsidRDefault="00114A33" w:rsidP="00114A33">
            <w:pPr>
              <w:autoSpaceDE w:val="0"/>
              <w:autoSpaceDN w:val="0"/>
              <w:spacing w:before="98" w:after="0" w:line="230" w:lineRule="auto"/>
              <w:ind w:left="72"/>
              <w:rPr>
                <w:sz w:val="20"/>
                <w:szCs w:val="20"/>
                <w:lang w:val="ru-RU"/>
              </w:rPr>
            </w:pPr>
            <w:r w:rsidRPr="00866A38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0B04A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D77C467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B65BC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EB3874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1BA92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6CBF3366" w14:textId="77777777" w:rsidR="00114A33" w:rsidRDefault="00114A33" w:rsidP="00114A33">
            <w:pPr>
              <w:rPr>
                <w:rFonts w:ascii="LiberationSerif" w:hAnsi="LiberationSerif" w:hint="eastAsia"/>
                <w:color w:val="000000"/>
                <w:sz w:val="20"/>
                <w:szCs w:val="20"/>
                <w:shd w:val="clear" w:color="auto" w:fill="F7FDF7"/>
                <w:lang w:val="ru-RU"/>
              </w:rPr>
            </w:pPr>
            <w:r>
              <w:rPr>
                <w:rFonts w:ascii="LiberationSerif" w:hAnsi="LiberationSerif"/>
                <w:color w:val="000000"/>
                <w:sz w:val="20"/>
                <w:szCs w:val="20"/>
                <w:shd w:val="clear" w:color="auto" w:fill="F7FDF7"/>
                <w:lang w:val="ru-RU"/>
              </w:rPr>
              <w:t xml:space="preserve"> </w:t>
            </w:r>
          </w:p>
          <w:p w14:paraId="7E23D161" w14:textId="77777777" w:rsidR="00114A33" w:rsidRPr="00866A38" w:rsidRDefault="00114A33" w:rsidP="00114A33">
            <w:pPr>
              <w:rPr>
                <w:sz w:val="20"/>
                <w:szCs w:val="20"/>
                <w:lang w:val="ru-RU"/>
              </w:rPr>
            </w:pPr>
          </w:p>
        </w:tc>
      </w:tr>
      <w:tr w:rsidR="00A3758D" w14:paraId="0B0371F9" w14:textId="77777777" w:rsidTr="00CB4D15">
        <w:trPr>
          <w:trHeight w:hRule="exact" w:val="808"/>
        </w:trPr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17BEDE" w14:textId="77777777" w:rsidR="00A3758D" w:rsidRPr="00BA7D10" w:rsidRDefault="00BA7D10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A7D1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24396" w14:textId="77777777" w:rsidR="00A3758D" w:rsidRPr="00BA7D10" w:rsidRDefault="00FF3C11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78B90" w14:textId="77777777" w:rsidR="00A3758D" w:rsidRDefault="00FF3C11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1E463" w14:textId="77777777" w:rsidR="00A3758D" w:rsidRPr="00C87D68" w:rsidRDefault="00C87D68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</w:tbl>
    <w:p w14:paraId="1E38264A" w14:textId="77777777" w:rsidR="00A3758D" w:rsidRDefault="00A3758D">
      <w:pPr>
        <w:autoSpaceDE w:val="0"/>
        <w:autoSpaceDN w:val="0"/>
        <w:spacing w:after="0" w:line="14" w:lineRule="exact"/>
      </w:pPr>
    </w:p>
    <w:p w14:paraId="6B21ADA3" w14:textId="77777777" w:rsidR="00A3758D" w:rsidRDefault="00A3758D">
      <w:pPr>
        <w:sectPr w:rsidR="00A3758D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60F2E5E" w14:textId="77777777" w:rsidR="00A3758D" w:rsidRDefault="00A3758D">
      <w:pPr>
        <w:autoSpaceDE w:val="0"/>
        <w:autoSpaceDN w:val="0"/>
        <w:spacing w:after="78" w:line="220" w:lineRule="exact"/>
      </w:pPr>
    </w:p>
    <w:p w14:paraId="0F729236" w14:textId="77777777" w:rsidR="00A3758D" w:rsidRDefault="00BA7D10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14:paraId="395FCEBA" w14:textId="77777777" w:rsidR="00A3758D" w:rsidRDefault="00BA7D10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14:paraId="2B8A7663" w14:textId="77777777" w:rsidR="00A3758D" w:rsidRPr="00BA7D10" w:rsidRDefault="00BA7D10">
      <w:pPr>
        <w:autoSpaceDE w:val="0"/>
        <w:autoSpaceDN w:val="0"/>
        <w:spacing w:before="166" w:after="0" w:line="271" w:lineRule="auto"/>
        <w:ind w:right="864"/>
        <w:rPr>
          <w:lang w:val="ru-RU"/>
        </w:rPr>
      </w:pP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 xml:space="preserve">Климанова Л.Ф., Горецкий В.Г., Голованова М.В. и другие, Литературное чтение (в 2 частях). Учебник. 4 класс. Акционерное общество «Издательство «Просвещение»; </w:t>
      </w:r>
      <w:r w:rsidRPr="00BA7D10">
        <w:rPr>
          <w:lang w:val="ru-RU"/>
        </w:rPr>
        <w:br/>
      </w:r>
      <w:r w:rsidRPr="00BA7D10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79EC6C02" w14:textId="77777777" w:rsidR="00A3758D" w:rsidRDefault="00BA7D10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7DF883D5" w14:textId="77777777" w:rsidR="00BA7D10" w:rsidRPr="00BA7D10" w:rsidRDefault="00261E9C">
      <w:pPr>
        <w:autoSpaceDE w:val="0"/>
        <w:autoSpaceDN w:val="0"/>
        <w:spacing w:before="262" w:after="0" w:line="230" w:lineRule="auto"/>
        <w:rPr>
          <w:lang w:val="ru-RU"/>
        </w:rPr>
      </w:pPr>
      <w:hyperlink r:id="rId173" w:history="1">
        <w:r w:rsidR="00BA7D10" w:rsidRPr="003A684B">
          <w:rPr>
            <w:rStyle w:val="aff8"/>
            <w:lang w:val="ru-RU"/>
          </w:rPr>
          <w:t>https://cdn.catalog.prosv.ru/attachment/01bd8a2d0cedeaced157943c2c8eaf9d46a82deb.pdf</w:t>
        </w:r>
      </w:hyperlink>
      <w:r w:rsidR="00BA7D10">
        <w:rPr>
          <w:lang w:val="ru-RU"/>
        </w:rPr>
        <w:t xml:space="preserve"> </w:t>
      </w:r>
    </w:p>
    <w:p w14:paraId="41E66D01" w14:textId="77777777" w:rsidR="00BA7D10" w:rsidRDefault="00BA7D10" w:rsidP="00BA7D10">
      <w:pPr>
        <w:autoSpaceDE w:val="0"/>
        <w:autoSpaceDN w:val="0"/>
        <w:spacing w:before="262" w:after="0" w:line="230" w:lineRule="auto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3FF0851F" w14:textId="77777777" w:rsidR="00BA7D10" w:rsidRDefault="00261E9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4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https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://</w:t>
        </w:r>
        <w:proofErr w:type="spellStart"/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quizizz</w:t>
        </w:r>
        <w:proofErr w:type="spellEnd"/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.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</w:rPr>
          <w:t>com</w:t>
        </w:r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92FD43A" w14:textId="77777777" w:rsidR="00BA7D10" w:rsidRDefault="00261E9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5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https://nearpod.com/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0AED6002" w14:textId="77777777" w:rsidR="00BA7D10" w:rsidRDefault="00261E9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6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https://www.plickers.com/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4F88E346" w14:textId="77777777" w:rsidR="00BA7D10" w:rsidRDefault="00261E9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7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https://genial.ly/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5183D742" w14:textId="77777777" w:rsidR="00BA7D10" w:rsidRDefault="00261E9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78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https://www.zipgrade.com/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49E5EF38" w14:textId="77777777" w:rsidR="00BA7D10" w:rsidRDefault="00BA7D10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  <w:hyperlink r:id="rId179" w:history="1">
        <w:r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https://www.umaigra.com/</w:t>
        </w:r>
      </w:hyperlink>
      <w:r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151714EF" w14:textId="77777777" w:rsidR="00BA7D10" w:rsidRDefault="00261E9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0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https://worksheets.ru/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318AC348" w14:textId="77777777" w:rsidR="00BA7D10" w:rsidRDefault="00261E9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1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https://www.liveworksheets.com/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33726C4F" w14:textId="77777777" w:rsidR="00BA7D10" w:rsidRDefault="00261E9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2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https://udoba.org/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47B1F3A8" w14:textId="77777777" w:rsidR="00BA7D10" w:rsidRDefault="00261E9C" w:rsidP="00BA7D10">
      <w:pPr>
        <w:autoSpaceDE w:val="0"/>
        <w:autoSpaceDN w:val="0"/>
        <w:spacing w:before="78" w:after="0" w:line="252" w:lineRule="auto"/>
        <w:ind w:left="72"/>
        <w:rPr>
          <w:rFonts w:ascii="Times New Roman" w:eastAsia="Times New Roman" w:hAnsi="Times New Roman"/>
          <w:color w:val="000000"/>
          <w:w w:val="97"/>
          <w:sz w:val="16"/>
          <w:lang w:val="ru-RU"/>
        </w:rPr>
      </w:pPr>
      <w:hyperlink r:id="rId183" w:history="1">
        <w:r w:rsidR="00BA7D10"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https://learningapps.org/</w:t>
        </w:r>
      </w:hyperlink>
      <w:r w:rsidR="00BA7D10">
        <w:rPr>
          <w:rFonts w:ascii="Times New Roman" w:eastAsia="Times New Roman" w:hAnsi="Times New Roman"/>
          <w:color w:val="000000"/>
          <w:w w:val="97"/>
          <w:sz w:val="16"/>
          <w:lang w:val="ru-RU"/>
        </w:rPr>
        <w:t xml:space="preserve"> </w:t>
      </w:r>
    </w:p>
    <w:p w14:paraId="10DD4F86" w14:textId="77777777" w:rsidR="00BA7D10" w:rsidRPr="00BA7D10" w:rsidRDefault="00BA7D10" w:rsidP="00BA7D10">
      <w:pPr>
        <w:rPr>
          <w:lang w:val="ru-RU"/>
        </w:rPr>
        <w:sectPr w:rsidR="00BA7D10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rStyle w:val="aff8"/>
          <w:rFonts w:ascii="Times New Roman" w:eastAsia="Times New Roman" w:hAnsi="Times New Roman"/>
          <w:w w:val="97"/>
          <w:sz w:val="16"/>
          <w:lang w:val="ru-RU"/>
        </w:rPr>
        <w:t xml:space="preserve">  </w:t>
      </w:r>
      <w:hyperlink r:id="rId184" w:history="1">
        <w:r>
          <w:rPr>
            <w:rStyle w:val="aff8"/>
            <w:rFonts w:ascii="Times New Roman" w:eastAsia="Times New Roman" w:hAnsi="Times New Roman"/>
            <w:w w:val="97"/>
            <w:sz w:val="16"/>
            <w:lang w:val="ru-RU"/>
          </w:rPr>
          <w:t>https://teachermade.com/</w:t>
        </w:r>
      </w:hyperlink>
    </w:p>
    <w:p w14:paraId="154072D7" w14:textId="77777777" w:rsidR="00A3758D" w:rsidRPr="00BA7D10" w:rsidRDefault="00A3758D">
      <w:pPr>
        <w:autoSpaceDE w:val="0"/>
        <w:autoSpaceDN w:val="0"/>
        <w:spacing w:after="78" w:line="220" w:lineRule="exact"/>
        <w:rPr>
          <w:lang w:val="ru-RU"/>
        </w:rPr>
      </w:pPr>
    </w:p>
    <w:p w14:paraId="64826D8E" w14:textId="77777777" w:rsidR="00A3758D" w:rsidRPr="00BA7D10" w:rsidRDefault="00BA7D10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BA7D10">
        <w:rPr>
          <w:lang w:val="ru-RU"/>
        </w:rPr>
        <w:br/>
      </w:r>
      <w:proofErr w:type="spellStart"/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</w:t>
      </w:r>
      <w:proofErr w:type="spellEnd"/>
      <w:r w:rsidRPr="00BA7D1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ДЛЯ ПРОВЕДЕНИЯ ЛАБОРАТОРНЫХ, ПРАКТИЧЕСКИХ РАБОТ, ДЕМОНСТРАЦИЙ</w:t>
      </w:r>
    </w:p>
    <w:p w14:paraId="7AB1DD6A" w14:textId="77777777" w:rsidR="00A3758D" w:rsidRPr="00BA7D10" w:rsidRDefault="00A3758D">
      <w:pPr>
        <w:rPr>
          <w:lang w:val="ru-RU"/>
        </w:rPr>
        <w:sectPr w:rsidR="00A3758D" w:rsidRPr="00BA7D10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4881CE1" w14:textId="77777777" w:rsidR="00BA7D10" w:rsidRPr="00BA7D10" w:rsidRDefault="00BA7D10">
      <w:pPr>
        <w:rPr>
          <w:lang w:val="ru-RU"/>
        </w:rPr>
      </w:pPr>
    </w:p>
    <w:sectPr w:rsidR="00BA7D10" w:rsidRPr="00BA7D10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Пользователь Windows" w:date="2022-08-15T00:24:00Z" w:initials="ПW">
    <w:p w14:paraId="60C3A94B" w14:textId="2376643C" w:rsidR="00261E9C" w:rsidRPr="0015562B" w:rsidRDefault="00261E9C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 xml:space="preserve">Устный опрос может строиться как беседа (учебный диалог) и как рассказ или сообщение о наблюдении или опыте (монологическая форма устного ответа). Для оценивания устного ответа необходимо определить </w:t>
      </w:r>
      <w:proofErr w:type="spellStart"/>
      <w:r>
        <w:rPr>
          <w:lang w:val="ru-RU"/>
        </w:rPr>
        <w:t>критериальную</w:t>
      </w:r>
      <w:proofErr w:type="spellEnd"/>
      <w:r>
        <w:rPr>
          <w:lang w:val="ru-RU"/>
        </w:rPr>
        <w:t xml:space="preserve"> составляющую. Критерии устного ответа вырабатываются в совместной деятельности педагога и обучающегося, в 1-м классе критерии предлагает учитель, привлекая к обсуждению учащихся.</w:t>
      </w:r>
    </w:p>
  </w:comment>
  <w:comment w:id="2" w:author="Пользователь Windows" w:date="2022-08-15T04:11:00Z" w:initials="ПW">
    <w:p w14:paraId="3B1B73AD" w14:textId="77777777" w:rsidR="00261E9C" w:rsidRPr="00616B35" w:rsidRDefault="00261E9C" w:rsidP="00FD5234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rStyle w:val="affb"/>
        </w:rPr>
        <w:annotationRef/>
      </w:r>
      <w:r>
        <w:rPr>
          <w:lang w:val="ru-RU"/>
        </w:rPr>
        <w:t>Текущий контроль осуществляется на материале изучаемых программных произведений в основном устной форме. Возможны и небольшие по объему письменные работы (ответы на вопросы, описание героя или события, а также самостоятельные работы с книгой. иллюстрациями и оглавлением. Также возможно осуществить контроль с использованием цифровых инструментов.</w:t>
      </w:r>
    </w:p>
    <w:p w14:paraId="43FDA733" w14:textId="75042564" w:rsidR="00261E9C" w:rsidRPr="00261E9C" w:rsidRDefault="00261E9C">
      <w:pPr>
        <w:pStyle w:val="affc"/>
        <w:rPr>
          <w:lang w:val="ru-RU"/>
        </w:rPr>
      </w:pPr>
    </w:p>
  </w:comment>
  <w:comment w:id="3" w:author="Пользователь Windows" w:date="2022-08-15T01:03:00Z" w:initials="ПW">
    <w:p w14:paraId="0C4E5645" w14:textId="4367F17A" w:rsidR="00261E9C" w:rsidRPr="00363EB2" w:rsidRDefault="00261E9C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 xml:space="preserve">Тематический контроль проводится после изучения определенной темы(раздела) и может проходить как в </w:t>
      </w:r>
      <w:proofErr w:type="gramStart"/>
      <w:r>
        <w:rPr>
          <w:lang w:val="ru-RU"/>
        </w:rPr>
        <w:t>устной ,так</w:t>
      </w:r>
      <w:proofErr w:type="gramEnd"/>
      <w:r>
        <w:rPr>
          <w:lang w:val="ru-RU"/>
        </w:rPr>
        <w:t xml:space="preserve"> и в письменной форме. Письменная работа также может быть проведена в виде тестовых заданий.  Также возможно осуществить контроль с использованием цифровых инструментов.</w:t>
      </w:r>
    </w:p>
  </w:comment>
  <w:comment w:id="4" w:author="Пользователь Windows" w:date="2022-08-15T00:16:00Z" w:initials="ПW">
    <w:p w14:paraId="345043BF" w14:textId="77777777" w:rsidR="00261E9C" w:rsidRPr="00617A90" w:rsidRDefault="00261E9C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</w:comment>
  <w:comment w:id="5" w:author="Пользователь Windows" w:date="2022-08-15T02:40:00Z" w:initials="ПW">
    <w:p w14:paraId="0643D673" w14:textId="77777777" w:rsidR="00261E9C" w:rsidRPr="00795774" w:rsidRDefault="00261E9C">
      <w:pPr>
        <w:pStyle w:val="affc"/>
        <w:rPr>
          <w:lang w:val="ru-RU"/>
        </w:rPr>
      </w:pPr>
      <w:r>
        <w:rPr>
          <w:rStyle w:val="affb"/>
        </w:rPr>
        <w:annotationRef/>
      </w:r>
      <w:r>
        <w:rPr>
          <w:lang w:val="ru-RU"/>
        </w:rPr>
        <w:t xml:space="preserve">Цель контрольной работы-проверка знаний и умений школьников по изученной теме программе. Контрольная работа оценивается отметкой. Содержание работ для письменного опроса может ориентироваться по вариантам, одноуровневым или </w:t>
      </w:r>
      <w:proofErr w:type="spellStart"/>
      <w:r>
        <w:rPr>
          <w:lang w:val="ru-RU"/>
        </w:rPr>
        <w:t>разноуровневым</w:t>
      </w:r>
      <w:proofErr w:type="spellEnd"/>
      <w:r>
        <w:rPr>
          <w:lang w:val="ru-RU"/>
        </w:rPr>
        <w:t xml:space="preserve">, отличающимся по степени сложности. С целью развития у учащихся самоконтроля и самооценки целесообразно подбирать для самостоятельных и контрольных работ </w:t>
      </w:r>
      <w:proofErr w:type="spellStart"/>
      <w:r>
        <w:rPr>
          <w:lang w:val="ru-RU"/>
        </w:rPr>
        <w:t>разноуровневые</w:t>
      </w:r>
      <w:proofErr w:type="spellEnd"/>
      <w:r>
        <w:rPr>
          <w:lang w:val="ru-RU"/>
        </w:rPr>
        <w:t xml:space="preserve"> варианты.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C3A94B" w15:done="0"/>
  <w15:commentEx w15:paraId="43FDA733" w15:done="0"/>
  <w15:commentEx w15:paraId="0C4E5645" w15:done="0"/>
  <w15:commentEx w15:paraId="345043BF" w15:done="0"/>
  <w15:commentEx w15:paraId="0643D67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1C0C"/>
    <w:rsid w:val="0006063C"/>
    <w:rsid w:val="000816B4"/>
    <w:rsid w:val="000900F7"/>
    <w:rsid w:val="000B4CF2"/>
    <w:rsid w:val="000D3001"/>
    <w:rsid w:val="000E45B8"/>
    <w:rsid w:val="00114A33"/>
    <w:rsid w:val="001207EB"/>
    <w:rsid w:val="001272D9"/>
    <w:rsid w:val="0015074B"/>
    <w:rsid w:val="00154571"/>
    <w:rsid w:val="0015562B"/>
    <w:rsid w:val="001569CC"/>
    <w:rsid w:val="00174F5D"/>
    <w:rsid w:val="0018116B"/>
    <w:rsid w:val="001E60C0"/>
    <w:rsid w:val="001F60D5"/>
    <w:rsid w:val="002046DC"/>
    <w:rsid w:val="002325CC"/>
    <w:rsid w:val="00240C81"/>
    <w:rsid w:val="0024746A"/>
    <w:rsid w:val="00261E9C"/>
    <w:rsid w:val="0029639D"/>
    <w:rsid w:val="002A3A99"/>
    <w:rsid w:val="002F27D9"/>
    <w:rsid w:val="002F5B90"/>
    <w:rsid w:val="00303A93"/>
    <w:rsid w:val="003128EB"/>
    <w:rsid w:val="00326F90"/>
    <w:rsid w:val="00363EB2"/>
    <w:rsid w:val="00365FBF"/>
    <w:rsid w:val="0036622B"/>
    <w:rsid w:val="00391AD0"/>
    <w:rsid w:val="003A023F"/>
    <w:rsid w:val="004253FE"/>
    <w:rsid w:val="004650CD"/>
    <w:rsid w:val="004B1469"/>
    <w:rsid w:val="004B544F"/>
    <w:rsid w:val="00524624"/>
    <w:rsid w:val="00540D13"/>
    <w:rsid w:val="0056575C"/>
    <w:rsid w:val="005B3E4E"/>
    <w:rsid w:val="005E1FC3"/>
    <w:rsid w:val="00616B35"/>
    <w:rsid w:val="00617A90"/>
    <w:rsid w:val="00633F7E"/>
    <w:rsid w:val="00660759"/>
    <w:rsid w:val="00661BC8"/>
    <w:rsid w:val="006C280C"/>
    <w:rsid w:val="006D758C"/>
    <w:rsid w:val="006E0B51"/>
    <w:rsid w:val="006F7C0A"/>
    <w:rsid w:val="00713459"/>
    <w:rsid w:val="0075705B"/>
    <w:rsid w:val="00792495"/>
    <w:rsid w:val="00795774"/>
    <w:rsid w:val="007A1361"/>
    <w:rsid w:val="007B29ED"/>
    <w:rsid w:val="007C3FCF"/>
    <w:rsid w:val="007E474A"/>
    <w:rsid w:val="007F6649"/>
    <w:rsid w:val="00866A38"/>
    <w:rsid w:val="008765AF"/>
    <w:rsid w:val="008D2A4A"/>
    <w:rsid w:val="008E304D"/>
    <w:rsid w:val="00922687"/>
    <w:rsid w:val="0093588D"/>
    <w:rsid w:val="00974DD1"/>
    <w:rsid w:val="00974E9C"/>
    <w:rsid w:val="009B6690"/>
    <w:rsid w:val="009E12AD"/>
    <w:rsid w:val="009F1AA0"/>
    <w:rsid w:val="009F5CFA"/>
    <w:rsid w:val="00A06D97"/>
    <w:rsid w:val="00A268F9"/>
    <w:rsid w:val="00A3758D"/>
    <w:rsid w:val="00A42F19"/>
    <w:rsid w:val="00A84742"/>
    <w:rsid w:val="00A92E3D"/>
    <w:rsid w:val="00AA1D8D"/>
    <w:rsid w:val="00B02E9D"/>
    <w:rsid w:val="00B17A15"/>
    <w:rsid w:val="00B3737D"/>
    <w:rsid w:val="00B47730"/>
    <w:rsid w:val="00B50658"/>
    <w:rsid w:val="00B52C94"/>
    <w:rsid w:val="00BA543A"/>
    <w:rsid w:val="00BA7D10"/>
    <w:rsid w:val="00BC3F04"/>
    <w:rsid w:val="00BE75B2"/>
    <w:rsid w:val="00C302FE"/>
    <w:rsid w:val="00C55D19"/>
    <w:rsid w:val="00C645B6"/>
    <w:rsid w:val="00C8100B"/>
    <w:rsid w:val="00C87D68"/>
    <w:rsid w:val="00C918C7"/>
    <w:rsid w:val="00C94A41"/>
    <w:rsid w:val="00C961A7"/>
    <w:rsid w:val="00CB0664"/>
    <w:rsid w:val="00CB4D15"/>
    <w:rsid w:val="00CF6F67"/>
    <w:rsid w:val="00D20DDB"/>
    <w:rsid w:val="00D24781"/>
    <w:rsid w:val="00DA4E43"/>
    <w:rsid w:val="00DB655D"/>
    <w:rsid w:val="00E061AC"/>
    <w:rsid w:val="00E06695"/>
    <w:rsid w:val="00E56AF7"/>
    <w:rsid w:val="00E71B29"/>
    <w:rsid w:val="00E74DEE"/>
    <w:rsid w:val="00EA64EF"/>
    <w:rsid w:val="00EB5D74"/>
    <w:rsid w:val="00EC6E09"/>
    <w:rsid w:val="00F102E2"/>
    <w:rsid w:val="00F42A8B"/>
    <w:rsid w:val="00F90370"/>
    <w:rsid w:val="00FB11B7"/>
    <w:rsid w:val="00FC693F"/>
    <w:rsid w:val="00FD1C80"/>
    <w:rsid w:val="00FD5234"/>
    <w:rsid w:val="00FF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9AD86F"/>
  <w14:defaultImageDpi w14:val="300"/>
  <w15:docId w15:val="{09113A01-894D-45D3-87BA-9E047C29C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BA7D10"/>
    <w:rPr>
      <w:color w:val="0000FF" w:themeColor="hyperlink"/>
      <w:u w:val="single"/>
    </w:rPr>
  </w:style>
  <w:style w:type="paragraph" w:styleId="aff9">
    <w:name w:val="Balloon Text"/>
    <w:basedOn w:val="a1"/>
    <w:link w:val="affa"/>
    <w:uiPriority w:val="99"/>
    <w:semiHidden/>
    <w:unhideWhenUsed/>
    <w:rsid w:val="00713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713459"/>
    <w:rPr>
      <w:rFonts w:ascii="Segoe UI" w:hAnsi="Segoe UI" w:cs="Segoe UI"/>
      <w:sz w:val="18"/>
      <w:szCs w:val="18"/>
    </w:rPr>
  </w:style>
  <w:style w:type="character" w:styleId="affb">
    <w:name w:val="annotation reference"/>
    <w:basedOn w:val="a2"/>
    <w:uiPriority w:val="99"/>
    <w:semiHidden/>
    <w:unhideWhenUsed/>
    <w:rsid w:val="00617A90"/>
    <w:rPr>
      <w:sz w:val="16"/>
      <w:szCs w:val="16"/>
    </w:rPr>
  </w:style>
  <w:style w:type="paragraph" w:styleId="affc">
    <w:name w:val="annotation text"/>
    <w:basedOn w:val="a1"/>
    <w:link w:val="affd"/>
    <w:uiPriority w:val="99"/>
    <w:semiHidden/>
    <w:unhideWhenUsed/>
    <w:rsid w:val="00617A90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2"/>
    <w:link w:val="affc"/>
    <w:uiPriority w:val="99"/>
    <w:semiHidden/>
    <w:rsid w:val="00617A90"/>
    <w:rPr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617A90"/>
    <w:rPr>
      <w:b/>
      <w:bCs/>
    </w:rPr>
  </w:style>
  <w:style w:type="character" w:customStyle="1" w:styleId="afff">
    <w:name w:val="Тема примечания Знак"/>
    <w:basedOn w:val="affd"/>
    <w:link w:val="affe"/>
    <w:uiPriority w:val="99"/>
    <w:semiHidden/>
    <w:rsid w:val="00617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arningapps.org/" TargetMode="External"/><Relationship Id="rId117" Type="http://schemas.openxmlformats.org/officeDocument/2006/relationships/hyperlink" Target="https://nearpod.com/" TargetMode="External"/><Relationship Id="rId21" Type="http://schemas.openxmlformats.org/officeDocument/2006/relationships/hyperlink" Target="https://www.zipgrade.com/" TargetMode="External"/><Relationship Id="rId42" Type="http://schemas.openxmlformats.org/officeDocument/2006/relationships/hyperlink" Target="https://genial.ly/" TargetMode="External"/><Relationship Id="rId47" Type="http://schemas.openxmlformats.org/officeDocument/2006/relationships/hyperlink" Target="https://udoba.org/" TargetMode="External"/><Relationship Id="rId63" Type="http://schemas.openxmlformats.org/officeDocument/2006/relationships/hyperlink" Target="https://www.plickers.com/" TargetMode="External"/><Relationship Id="rId68" Type="http://schemas.openxmlformats.org/officeDocument/2006/relationships/hyperlink" Target="https://www.liveworksheets.com/" TargetMode="External"/><Relationship Id="rId84" Type="http://schemas.openxmlformats.org/officeDocument/2006/relationships/hyperlink" Target="https://nearpod.com/" TargetMode="External"/><Relationship Id="rId89" Type="http://schemas.openxmlformats.org/officeDocument/2006/relationships/hyperlink" Target="https://worksheets.ru/" TargetMode="External"/><Relationship Id="rId112" Type="http://schemas.openxmlformats.org/officeDocument/2006/relationships/hyperlink" Target="https://www.liveworksheets.com/" TargetMode="External"/><Relationship Id="rId133" Type="http://schemas.openxmlformats.org/officeDocument/2006/relationships/hyperlink" Target="https://worksheets.ru/" TargetMode="External"/><Relationship Id="rId138" Type="http://schemas.openxmlformats.org/officeDocument/2006/relationships/hyperlink" Target="https://quizizz.com/" TargetMode="External"/><Relationship Id="rId154" Type="http://schemas.openxmlformats.org/officeDocument/2006/relationships/hyperlink" Target="https://www.umaigra.com/" TargetMode="External"/><Relationship Id="rId159" Type="http://schemas.openxmlformats.org/officeDocument/2006/relationships/hyperlink" Target="https://teachermade.com/" TargetMode="External"/><Relationship Id="rId175" Type="http://schemas.openxmlformats.org/officeDocument/2006/relationships/hyperlink" Target="https://nearpod.com/" TargetMode="External"/><Relationship Id="rId170" Type="http://schemas.openxmlformats.org/officeDocument/2006/relationships/hyperlink" Target="https://teachermade.com/" TargetMode="External"/><Relationship Id="rId16" Type="http://schemas.openxmlformats.org/officeDocument/2006/relationships/hyperlink" Target="https://teachermade.com/" TargetMode="External"/><Relationship Id="rId107" Type="http://schemas.openxmlformats.org/officeDocument/2006/relationships/hyperlink" Target="https://www.plickers.com/" TargetMode="External"/><Relationship Id="rId11" Type="http://schemas.openxmlformats.org/officeDocument/2006/relationships/hyperlink" Target="https://www.umaigra.com/" TargetMode="External"/><Relationship Id="rId32" Type="http://schemas.openxmlformats.org/officeDocument/2006/relationships/hyperlink" Target="https://www.zipgrade.com/" TargetMode="External"/><Relationship Id="rId37" Type="http://schemas.openxmlformats.org/officeDocument/2006/relationships/hyperlink" Target="https://learningapps.org/" TargetMode="External"/><Relationship Id="rId53" Type="http://schemas.openxmlformats.org/officeDocument/2006/relationships/hyperlink" Target="https://genial.ly/" TargetMode="External"/><Relationship Id="rId58" Type="http://schemas.openxmlformats.org/officeDocument/2006/relationships/hyperlink" Target="https://udoba.org/" TargetMode="External"/><Relationship Id="rId74" Type="http://schemas.openxmlformats.org/officeDocument/2006/relationships/hyperlink" Target="https://www.plickers.com/" TargetMode="External"/><Relationship Id="rId79" Type="http://schemas.openxmlformats.org/officeDocument/2006/relationships/hyperlink" Target="https://www.liveworksheets.com/" TargetMode="External"/><Relationship Id="rId102" Type="http://schemas.openxmlformats.org/officeDocument/2006/relationships/hyperlink" Target="https://udoba.org/" TargetMode="External"/><Relationship Id="rId123" Type="http://schemas.openxmlformats.org/officeDocument/2006/relationships/hyperlink" Target="https://www.liveworksheets.com/" TargetMode="External"/><Relationship Id="rId128" Type="http://schemas.openxmlformats.org/officeDocument/2006/relationships/hyperlink" Target="https://nearpod.com/" TargetMode="External"/><Relationship Id="rId144" Type="http://schemas.openxmlformats.org/officeDocument/2006/relationships/hyperlink" Target="https://worksheets.ru/" TargetMode="External"/><Relationship Id="rId149" Type="http://schemas.openxmlformats.org/officeDocument/2006/relationships/hyperlink" Target="https://quizizz.com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liveworksheets.com/" TargetMode="External"/><Relationship Id="rId95" Type="http://schemas.openxmlformats.org/officeDocument/2006/relationships/hyperlink" Target="https://nearpod.com/" TargetMode="External"/><Relationship Id="rId160" Type="http://schemas.openxmlformats.org/officeDocument/2006/relationships/hyperlink" Target="https://quizizz.com/" TargetMode="External"/><Relationship Id="rId165" Type="http://schemas.openxmlformats.org/officeDocument/2006/relationships/hyperlink" Target="https://www.umaigra.com/" TargetMode="External"/><Relationship Id="rId181" Type="http://schemas.openxmlformats.org/officeDocument/2006/relationships/hyperlink" Target="https://www.liveworksheets.com/" TargetMode="External"/><Relationship Id="rId186" Type="http://schemas.microsoft.com/office/2011/relationships/people" Target="people.xml"/><Relationship Id="rId22" Type="http://schemas.openxmlformats.org/officeDocument/2006/relationships/hyperlink" Target="https://www.umaigra.com/" TargetMode="External"/><Relationship Id="rId27" Type="http://schemas.openxmlformats.org/officeDocument/2006/relationships/hyperlink" Target="https://teachermade.com/" TargetMode="External"/><Relationship Id="rId43" Type="http://schemas.openxmlformats.org/officeDocument/2006/relationships/hyperlink" Target="https://www.zipgrade.com/" TargetMode="External"/><Relationship Id="rId48" Type="http://schemas.openxmlformats.org/officeDocument/2006/relationships/hyperlink" Target="https://learningapps.org/" TargetMode="External"/><Relationship Id="rId64" Type="http://schemas.openxmlformats.org/officeDocument/2006/relationships/hyperlink" Target="https://genial.ly/" TargetMode="External"/><Relationship Id="rId69" Type="http://schemas.openxmlformats.org/officeDocument/2006/relationships/hyperlink" Target="https://udoba.org/" TargetMode="External"/><Relationship Id="rId113" Type="http://schemas.openxmlformats.org/officeDocument/2006/relationships/hyperlink" Target="https://udoba.org/" TargetMode="External"/><Relationship Id="rId118" Type="http://schemas.openxmlformats.org/officeDocument/2006/relationships/hyperlink" Target="https://www.plickers.com/" TargetMode="External"/><Relationship Id="rId134" Type="http://schemas.openxmlformats.org/officeDocument/2006/relationships/hyperlink" Target="https://www.liveworksheets.com/" TargetMode="External"/><Relationship Id="rId139" Type="http://schemas.openxmlformats.org/officeDocument/2006/relationships/hyperlink" Target="https://nearpod.com/" TargetMode="External"/><Relationship Id="rId80" Type="http://schemas.openxmlformats.org/officeDocument/2006/relationships/hyperlink" Target="https://udoba.org/" TargetMode="External"/><Relationship Id="rId85" Type="http://schemas.openxmlformats.org/officeDocument/2006/relationships/hyperlink" Target="https://www.plickers.com/" TargetMode="External"/><Relationship Id="rId150" Type="http://schemas.openxmlformats.org/officeDocument/2006/relationships/hyperlink" Target="https://nearpod.com/" TargetMode="External"/><Relationship Id="rId155" Type="http://schemas.openxmlformats.org/officeDocument/2006/relationships/hyperlink" Target="https://worksheets.ru/" TargetMode="External"/><Relationship Id="rId171" Type="http://schemas.openxmlformats.org/officeDocument/2006/relationships/comments" Target="comments.xml"/><Relationship Id="rId176" Type="http://schemas.openxmlformats.org/officeDocument/2006/relationships/hyperlink" Target="https://www.plickers.com/" TargetMode="External"/><Relationship Id="rId12" Type="http://schemas.openxmlformats.org/officeDocument/2006/relationships/hyperlink" Target="https://worksheets.ru/" TargetMode="External"/><Relationship Id="rId17" Type="http://schemas.openxmlformats.org/officeDocument/2006/relationships/hyperlink" Target="https://quizizz.com/" TargetMode="External"/><Relationship Id="rId33" Type="http://schemas.openxmlformats.org/officeDocument/2006/relationships/hyperlink" Target="https://www.umaigra.com/" TargetMode="External"/><Relationship Id="rId38" Type="http://schemas.openxmlformats.org/officeDocument/2006/relationships/hyperlink" Target="https://teachermade.com/" TargetMode="External"/><Relationship Id="rId59" Type="http://schemas.openxmlformats.org/officeDocument/2006/relationships/hyperlink" Target="https://learningapps.org/" TargetMode="External"/><Relationship Id="rId103" Type="http://schemas.openxmlformats.org/officeDocument/2006/relationships/hyperlink" Target="https://learningapps.org/" TargetMode="External"/><Relationship Id="rId108" Type="http://schemas.openxmlformats.org/officeDocument/2006/relationships/hyperlink" Target="https://genial.ly/" TargetMode="External"/><Relationship Id="rId124" Type="http://schemas.openxmlformats.org/officeDocument/2006/relationships/hyperlink" Target="https://udoba.org/" TargetMode="External"/><Relationship Id="rId129" Type="http://schemas.openxmlformats.org/officeDocument/2006/relationships/hyperlink" Target="https://www.plickers.com/" TargetMode="External"/><Relationship Id="rId54" Type="http://schemas.openxmlformats.org/officeDocument/2006/relationships/hyperlink" Target="https://www.zipgrade.com/" TargetMode="External"/><Relationship Id="rId70" Type="http://schemas.openxmlformats.org/officeDocument/2006/relationships/hyperlink" Target="https://learningapps.org/" TargetMode="External"/><Relationship Id="rId75" Type="http://schemas.openxmlformats.org/officeDocument/2006/relationships/hyperlink" Target="https://genial.ly/" TargetMode="External"/><Relationship Id="rId91" Type="http://schemas.openxmlformats.org/officeDocument/2006/relationships/hyperlink" Target="https://udoba.org/" TargetMode="External"/><Relationship Id="rId96" Type="http://schemas.openxmlformats.org/officeDocument/2006/relationships/hyperlink" Target="https://www.plickers.com/" TargetMode="External"/><Relationship Id="rId140" Type="http://schemas.openxmlformats.org/officeDocument/2006/relationships/hyperlink" Target="https://www.plickers.com/" TargetMode="External"/><Relationship Id="rId145" Type="http://schemas.openxmlformats.org/officeDocument/2006/relationships/hyperlink" Target="https://www.liveworksheets.com/" TargetMode="External"/><Relationship Id="rId161" Type="http://schemas.openxmlformats.org/officeDocument/2006/relationships/hyperlink" Target="https://nearpod.com/" TargetMode="External"/><Relationship Id="rId166" Type="http://schemas.openxmlformats.org/officeDocument/2006/relationships/hyperlink" Target="https://worksheets.ru/" TargetMode="External"/><Relationship Id="rId182" Type="http://schemas.openxmlformats.org/officeDocument/2006/relationships/hyperlink" Target="https://udoba.org/" TargetMode="External"/><Relationship Id="rId187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quizizz.com/" TargetMode="External"/><Relationship Id="rId23" Type="http://schemas.openxmlformats.org/officeDocument/2006/relationships/hyperlink" Target="https://worksheets.ru/" TargetMode="External"/><Relationship Id="rId28" Type="http://schemas.openxmlformats.org/officeDocument/2006/relationships/hyperlink" Target="https://quizizz.com/" TargetMode="External"/><Relationship Id="rId49" Type="http://schemas.openxmlformats.org/officeDocument/2006/relationships/hyperlink" Target="https://teachermade.com/" TargetMode="External"/><Relationship Id="rId114" Type="http://schemas.openxmlformats.org/officeDocument/2006/relationships/hyperlink" Target="https://learningapps.org/" TargetMode="External"/><Relationship Id="rId119" Type="http://schemas.openxmlformats.org/officeDocument/2006/relationships/hyperlink" Target="https://genial.ly/" TargetMode="External"/><Relationship Id="rId44" Type="http://schemas.openxmlformats.org/officeDocument/2006/relationships/hyperlink" Target="https://www.umaigra.com/" TargetMode="External"/><Relationship Id="rId60" Type="http://schemas.openxmlformats.org/officeDocument/2006/relationships/hyperlink" Target="https://teachermade.com/" TargetMode="External"/><Relationship Id="rId65" Type="http://schemas.openxmlformats.org/officeDocument/2006/relationships/hyperlink" Target="https://www.zipgrade.com/" TargetMode="External"/><Relationship Id="rId81" Type="http://schemas.openxmlformats.org/officeDocument/2006/relationships/hyperlink" Target="https://learningapps.org/" TargetMode="External"/><Relationship Id="rId86" Type="http://schemas.openxmlformats.org/officeDocument/2006/relationships/hyperlink" Target="https://genial.ly/" TargetMode="External"/><Relationship Id="rId130" Type="http://schemas.openxmlformats.org/officeDocument/2006/relationships/hyperlink" Target="https://genial.ly/" TargetMode="External"/><Relationship Id="rId135" Type="http://schemas.openxmlformats.org/officeDocument/2006/relationships/hyperlink" Target="https://udoba.org/" TargetMode="External"/><Relationship Id="rId151" Type="http://schemas.openxmlformats.org/officeDocument/2006/relationships/hyperlink" Target="https://www.plickers.com/" TargetMode="External"/><Relationship Id="rId156" Type="http://schemas.openxmlformats.org/officeDocument/2006/relationships/hyperlink" Target="https://www.liveworksheets.com/" TargetMode="External"/><Relationship Id="rId177" Type="http://schemas.openxmlformats.org/officeDocument/2006/relationships/hyperlink" Target="https://genial.ly/" TargetMode="External"/><Relationship Id="rId172" Type="http://schemas.microsoft.com/office/2011/relationships/commentsExtended" Target="commentsExtended.xml"/><Relationship Id="rId13" Type="http://schemas.openxmlformats.org/officeDocument/2006/relationships/hyperlink" Target="https://www.liveworksheets.com/" TargetMode="External"/><Relationship Id="rId18" Type="http://schemas.openxmlformats.org/officeDocument/2006/relationships/hyperlink" Target="https://nearpod.com/" TargetMode="External"/><Relationship Id="rId39" Type="http://schemas.openxmlformats.org/officeDocument/2006/relationships/hyperlink" Target="https://quizizz.com/" TargetMode="External"/><Relationship Id="rId109" Type="http://schemas.openxmlformats.org/officeDocument/2006/relationships/hyperlink" Target="https://www.zipgrade.com/" TargetMode="External"/><Relationship Id="rId34" Type="http://schemas.openxmlformats.org/officeDocument/2006/relationships/hyperlink" Target="https://worksheets.ru/" TargetMode="External"/><Relationship Id="rId50" Type="http://schemas.openxmlformats.org/officeDocument/2006/relationships/hyperlink" Target="https://quizizz.com/" TargetMode="External"/><Relationship Id="rId55" Type="http://schemas.openxmlformats.org/officeDocument/2006/relationships/hyperlink" Target="https://www.umaigra.com/" TargetMode="External"/><Relationship Id="rId76" Type="http://schemas.openxmlformats.org/officeDocument/2006/relationships/hyperlink" Target="https://www.zipgrade.com/" TargetMode="External"/><Relationship Id="rId97" Type="http://schemas.openxmlformats.org/officeDocument/2006/relationships/hyperlink" Target="https://genial.ly/" TargetMode="External"/><Relationship Id="rId104" Type="http://schemas.openxmlformats.org/officeDocument/2006/relationships/hyperlink" Target="https://teachermade.com/" TargetMode="External"/><Relationship Id="rId120" Type="http://schemas.openxmlformats.org/officeDocument/2006/relationships/hyperlink" Target="https://www.zipgrade.com/" TargetMode="External"/><Relationship Id="rId125" Type="http://schemas.openxmlformats.org/officeDocument/2006/relationships/hyperlink" Target="https://learningapps.org/" TargetMode="External"/><Relationship Id="rId141" Type="http://schemas.openxmlformats.org/officeDocument/2006/relationships/hyperlink" Target="https://genial.ly/" TargetMode="External"/><Relationship Id="rId146" Type="http://schemas.openxmlformats.org/officeDocument/2006/relationships/hyperlink" Target="https://udoba.org/" TargetMode="External"/><Relationship Id="rId167" Type="http://schemas.openxmlformats.org/officeDocument/2006/relationships/hyperlink" Target="https://www.liveworksheets.com/" TargetMode="External"/><Relationship Id="rId7" Type="http://schemas.openxmlformats.org/officeDocument/2006/relationships/hyperlink" Target="https://nearpod.com/" TargetMode="External"/><Relationship Id="rId71" Type="http://schemas.openxmlformats.org/officeDocument/2006/relationships/hyperlink" Target="https://teachermade.com/" TargetMode="External"/><Relationship Id="rId92" Type="http://schemas.openxmlformats.org/officeDocument/2006/relationships/hyperlink" Target="https://learningapps.org/" TargetMode="External"/><Relationship Id="rId162" Type="http://schemas.openxmlformats.org/officeDocument/2006/relationships/hyperlink" Target="https://www.plickers.com/" TargetMode="External"/><Relationship Id="rId183" Type="http://schemas.openxmlformats.org/officeDocument/2006/relationships/hyperlink" Target="https://learningapps.org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nearpod.com/" TargetMode="External"/><Relationship Id="rId24" Type="http://schemas.openxmlformats.org/officeDocument/2006/relationships/hyperlink" Target="https://www.liveworksheets.com/" TargetMode="External"/><Relationship Id="rId40" Type="http://schemas.openxmlformats.org/officeDocument/2006/relationships/hyperlink" Target="https://nearpod.com/" TargetMode="External"/><Relationship Id="rId45" Type="http://schemas.openxmlformats.org/officeDocument/2006/relationships/hyperlink" Target="https://worksheets.ru/" TargetMode="External"/><Relationship Id="rId66" Type="http://schemas.openxmlformats.org/officeDocument/2006/relationships/hyperlink" Target="https://www.umaigra.com/" TargetMode="External"/><Relationship Id="rId87" Type="http://schemas.openxmlformats.org/officeDocument/2006/relationships/hyperlink" Target="https://www.zipgrade.com/" TargetMode="External"/><Relationship Id="rId110" Type="http://schemas.openxmlformats.org/officeDocument/2006/relationships/hyperlink" Target="https://www.umaigra.com/" TargetMode="External"/><Relationship Id="rId115" Type="http://schemas.openxmlformats.org/officeDocument/2006/relationships/hyperlink" Target="https://teachermade.com/" TargetMode="External"/><Relationship Id="rId131" Type="http://schemas.openxmlformats.org/officeDocument/2006/relationships/hyperlink" Target="https://www.zipgrade.com/" TargetMode="External"/><Relationship Id="rId136" Type="http://schemas.openxmlformats.org/officeDocument/2006/relationships/hyperlink" Target="https://learningapps.org/" TargetMode="External"/><Relationship Id="rId157" Type="http://schemas.openxmlformats.org/officeDocument/2006/relationships/hyperlink" Target="https://udoba.org/" TargetMode="External"/><Relationship Id="rId178" Type="http://schemas.openxmlformats.org/officeDocument/2006/relationships/hyperlink" Target="https://www.zipgrade.com/" TargetMode="External"/><Relationship Id="rId61" Type="http://schemas.openxmlformats.org/officeDocument/2006/relationships/hyperlink" Target="https://quizizz.com/" TargetMode="External"/><Relationship Id="rId82" Type="http://schemas.openxmlformats.org/officeDocument/2006/relationships/hyperlink" Target="https://teachermade.com/" TargetMode="External"/><Relationship Id="rId152" Type="http://schemas.openxmlformats.org/officeDocument/2006/relationships/hyperlink" Target="https://genial.ly/" TargetMode="External"/><Relationship Id="rId173" Type="http://schemas.openxmlformats.org/officeDocument/2006/relationships/hyperlink" Target="https://cdn.catalog.prosv.ru/attachment/01bd8a2d0cedeaced157943c2c8eaf9d46a82deb.pdf" TargetMode="External"/><Relationship Id="rId19" Type="http://schemas.openxmlformats.org/officeDocument/2006/relationships/hyperlink" Target="https://www.plickers.com/" TargetMode="External"/><Relationship Id="rId14" Type="http://schemas.openxmlformats.org/officeDocument/2006/relationships/hyperlink" Target="https://udoba.org/" TargetMode="External"/><Relationship Id="rId30" Type="http://schemas.openxmlformats.org/officeDocument/2006/relationships/hyperlink" Target="https://www.plickers.com/" TargetMode="External"/><Relationship Id="rId35" Type="http://schemas.openxmlformats.org/officeDocument/2006/relationships/hyperlink" Target="https://www.liveworksheets.com/" TargetMode="External"/><Relationship Id="rId56" Type="http://schemas.openxmlformats.org/officeDocument/2006/relationships/hyperlink" Target="https://worksheets.ru/" TargetMode="External"/><Relationship Id="rId77" Type="http://schemas.openxmlformats.org/officeDocument/2006/relationships/hyperlink" Target="https://www.umaigra.com/" TargetMode="External"/><Relationship Id="rId100" Type="http://schemas.openxmlformats.org/officeDocument/2006/relationships/hyperlink" Target="https://worksheets.ru/" TargetMode="External"/><Relationship Id="rId105" Type="http://schemas.openxmlformats.org/officeDocument/2006/relationships/hyperlink" Target="https://quizizz.com/" TargetMode="External"/><Relationship Id="rId126" Type="http://schemas.openxmlformats.org/officeDocument/2006/relationships/hyperlink" Target="https://teachermade.com/" TargetMode="External"/><Relationship Id="rId147" Type="http://schemas.openxmlformats.org/officeDocument/2006/relationships/hyperlink" Target="https://learningapps.org/" TargetMode="External"/><Relationship Id="rId168" Type="http://schemas.openxmlformats.org/officeDocument/2006/relationships/hyperlink" Target="https://udoba.org/" TargetMode="External"/><Relationship Id="rId8" Type="http://schemas.openxmlformats.org/officeDocument/2006/relationships/hyperlink" Target="https://www.plickers.com/" TargetMode="External"/><Relationship Id="rId51" Type="http://schemas.openxmlformats.org/officeDocument/2006/relationships/hyperlink" Target="https://nearpod.com/" TargetMode="External"/><Relationship Id="rId72" Type="http://schemas.openxmlformats.org/officeDocument/2006/relationships/hyperlink" Target="https://quizizz.com/" TargetMode="External"/><Relationship Id="rId93" Type="http://schemas.openxmlformats.org/officeDocument/2006/relationships/hyperlink" Target="https://teachermade.com/" TargetMode="External"/><Relationship Id="rId98" Type="http://schemas.openxmlformats.org/officeDocument/2006/relationships/hyperlink" Target="https://www.zipgrade.com/" TargetMode="External"/><Relationship Id="rId121" Type="http://schemas.openxmlformats.org/officeDocument/2006/relationships/hyperlink" Target="https://www.umaigra.com/" TargetMode="External"/><Relationship Id="rId142" Type="http://schemas.openxmlformats.org/officeDocument/2006/relationships/hyperlink" Target="https://www.zipgrade.com/" TargetMode="External"/><Relationship Id="rId163" Type="http://schemas.openxmlformats.org/officeDocument/2006/relationships/hyperlink" Target="https://genial.ly/" TargetMode="External"/><Relationship Id="rId184" Type="http://schemas.openxmlformats.org/officeDocument/2006/relationships/hyperlink" Target="https://teachermade.com/" TargetMode="External"/><Relationship Id="rId3" Type="http://schemas.openxmlformats.org/officeDocument/2006/relationships/styles" Target="styles.xml"/><Relationship Id="rId25" Type="http://schemas.openxmlformats.org/officeDocument/2006/relationships/hyperlink" Target="https://udoba.org/" TargetMode="External"/><Relationship Id="rId46" Type="http://schemas.openxmlformats.org/officeDocument/2006/relationships/hyperlink" Target="https://www.liveworksheets.com/" TargetMode="External"/><Relationship Id="rId67" Type="http://schemas.openxmlformats.org/officeDocument/2006/relationships/hyperlink" Target="https://worksheets.ru/" TargetMode="External"/><Relationship Id="rId116" Type="http://schemas.openxmlformats.org/officeDocument/2006/relationships/hyperlink" Target="https://quizizz.com/" TargetMode="External"/><Relationship Id="rId137" Type="http://schemas.openxmlformats.org/officeDocument/2006/relationships/hyperlink" Target="https://teachermade.com/" TargetMode="External"/><Relationship Id="rId158" Type="http://schemas.openxmlformats.org/officeDocument/2006/relationships/hyperlink" Target="https://learningapps.org/" TargetMode="External"/><Relationship Id="rId20" Type="http://schemas.openxmlformats.org/officeDocument/2006/relationships/hyperlink" Target="https://genial.ly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nearpod.com/" TargetMode="External"/><Relationship Id="rId83" Type="http://schemas.openxmlformats.org/officeDocument/2006/relationships/hyperlink" Target="https://quizizz.com/" TargetMode="External"/><Relationship Id="rId88" Type="http://schemas.openxmlformats.org/officeDocument/2006/relationships/hyperlink" Target="https://www.umaigra.com/" TargetMode="External"/><Relationship Id="rId111" Type="http://schemas.openxmlformats.org/officeDocument/2006/relationships/hyperlink" Target="https://worksheets.ru/" TargetMode="External"/><Relationship Id="rId132" Type="http://schemas.openxmlformats.org/officeDocument/2006/relationships/hyperlink" Target="https://www.umaigra.com/" TargetMode="External"/><Relationship Id="rId153" Type="http://schemas.openxmlformats.org/officeDocument/2006/relationships/hyperlink" Target="https://www.zipgrade.com/" TargetMode="External"/><Relationship Id="rId174" Type="http://schemas.openxmlformats.org/officeDocument/2006/relationships/hyperlink" Target="https://quizizz.com/" TargetMode="External"/><Relationship Id="rId179" Type="http://schemas.openxmlformats.org/officeDocument/2006/relationships/hyperlink" Target="https://www.umaigra.com/" TargetMode="External"/><Relationship Id="rId15" Type="http://schemas.openxmlformats.org/officeDocument/2006/relationships/hyperlink" Target="https://learningapps.org/" TargetMode="External"/><Relationship Id="rId36" Type="http://schemas.openxmlformats.org/officeDocument/2006/relationships/hyperlink" Target="https://udoba.org/" TargetMode="External"/><Relationship Id="rId57" Type="http://schemas.openxmlformats.org/officeDocument/2006/relationships/hyperlink" Target="https://www.liveworksheets.com/" TargetMode="External"/><Relationship Id="rId106" Type="http://schemas.openxmlformats.org/officeDocument/2006/relationships/hyperlink" Target="https://nearpod.com/" TargetMode="External"/><Relationship Id="rId127" Type="http://schemas.openxmlformats.org/officeDocument/2006/relationships/hyperlink" Target="https://quizizz.com/" TargetMode="External"/><Relationship Id="rId10" Type="http://schemas.openxmlformats.org/officeDocument/2006/relationships/hyperlink" Target="https://www.zipgrade.com/" TargetMode="External"/><Relationship Id="rId31" Type="http://schemas.openxmlformats.org/officeDocument/2006/relationships/hyperlink" Target="https://genial.ly/" TargetMode="External"/><Relationship Id="rId52" Type="http://schemas.openxmlformats.org/officeDocument/2006/relationships/hyperlink" Target="https://www.plickers.com/" TargetMode="External"/><Relationship Id="rId73" Type="http://schemas.openxmlformats.org/officeDocument/2006/relationships/hyperlink" Target="https://nearpod.com/" TargetMode="External"/><Relationship Id="rId78" Type="http://schemas.openxmlformats.org/officeDocument/2006/relationships/hyperlink" Target="https://worksheets.ru/" TargetMode="External"/><Relationship Id="rId94" Type="http://schemas.openxmlformats.org/officeDocument/2006/relationships/hyperlink" Target="https://quizizz.com/" TargetMode="External"/><Relationship Id="rId99" Type="http://schemas.openxmlformats.org/officeDocument/2006/relationships/hyperlink" Target="https://www.umaigra.com/" TargetMode="External"/><Relationship Id="rId101" Type="http://schemas.openxmlformats.org/officeDocument/2006/relationships/hyperlink" Target="https://www.liveworksheets.com/" TargetMode="External"/><Relationship Id="rId122" Type="http://schemas.openxmlformats.org/officeDocument/2006/relationships/hyperlink" Target="https://worksheets.ru/" TargetMode="External"/><Relationship Id="rId143" Type="http://schemas.openxmlformats.org/officeDocument/2006/relationships/hyperlink" Target="https://www.umaigra.com/" TargetMode="External"/><Relationship Id="rId148" Type="http://schemas.openxmlformats.org/officeDocument/2006/relationships/hyperlink" Target="https://teachermade.com/" TargetMode="External"/><Relationship Id="rId164" Type="http://schemas.openxmlformats.org/officeDocument/2006/relationships/hyperlink" Target="https://www.zipgrade.com/" TargetMode="External"/><Relationship Id="rId169" Type="http://schemas.openxmlformats.org/officeDocument/2006/relationships/hyperlink" Target="https://learningapps.org/" TargetMode="External"/><Relationship Id="rId18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enial.ly/" TargetMode="External"/><Relationship Id="rId180" Type="http://schemas.openxmlformats.org/officeDocument/2006/relationships/hyperlink" Target="https://worksheet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73FF2A-7840-4867-A1DA-E72C1FF4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1</Pages>
  <Words>12062</Words>
  <Characters>68755</Characters>
  <Application>Microsoft Office Word</Application>
  <DocSecurity>0</DocSecurity>
  <Lines>572</Lines>
  <Paragraphs>161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80656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 Windows</cp:lastModifiedBy>
  <cp:revision>16</cp:revision>
  <cp:lastPrinted>2022-08-12T09:05:00Z</cp:lastPrinted>
  <dcterms:created xsi:type="dcterms:W3CDTF">2013-12-23T23:15:00Z</dcterms:created>
  <dcterms:modified xsi:type="dcterms:W3CDTF">2022-08-15T06:43:00Z</dcterms:modified>
  <cp:category/>
</cp:coreProperties>
</file>